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749A5" w14:textId="77777777" w:rsidR="00511295" w:rsidRDefault="00511295" w:rsidP="00511295">
      <w:pPr>
        <w:pStyle w:val="NormalWeb"/>
      </w:pPr>
      <w:r>
        <w:rPr>
          <w:noProof/>
        </w:rPr>
        <w:drawing>
          <wp:inline distT="0" distB="0" distL="0" distR="0" wp14:anchorId="7BD12A29" wp14:editId="698DCC63">
            <wp:extent cx="5838955" cy="2165905"/>
            <wp:effectExtent l="0" t="0" r="0" b="635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975" cy="2190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A3CBFC" w14:textId="60F3BE33" w:rsidR="006D2F03" w:rsidRPr="001165C3" w:rsidRDefault="006D2F03" w:rsidP="006D2F03">
      <w:pPr>
        <w:rPr>
          <w:b/>
          <w:sz w:val="52"/>
          <w:szCs w:val="52"/>
          <w:lang w:val="fr-BE"/>
        </w:rPr>
      </w:pPr>
      <w:r w:rsidRPr="001165C3">
        <w:rPr>
          <w:b/>
          <w:sz w:val="52"/>
          <w:szCs w:val="52"/>
          <w:lang w:val="fr-BE"/>
        </w:rPr>
        <w:t>Guide pratique d’éducation financière</w:t>
      </w:r>
    </w:p>
    <w:p w14:paraId="6647A343" w14:textId="77777777" w:rsidR="006D2F03" w:rsidRDefault="006D2F03" w:rsidP="006D2F03">
      <w:pPr>
        <w:rPr>
          <w:b/>
          <w:color w:val="70AD47"/>
          <w:spacing w:val="10"/>
          <w:sz w:val="52"/>
          <w:szCs w:val="52"/>
          <w:lang w:val="fr-BE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</w:pPr>
    </w:p>
    <w:p w14:paraId="596DC58F" w14:textId="1B3F4BB2" w:rsidR="006D2F03" w:rsidRPr="001165C3" w:rsidRDefault="006D2F03" w:rsidP="006D2F03">
      <w:pPr>
        <w:rPr>
          <w:b/>
          <w:color w:val="70AD47"/>
          <w:spacing w:val="10"/>
          <w:sz w:val="52"/>
          <w:szCs w:val="52"/>
          <w:lang w:val="fr-BE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</w:pPr>
      <w:r w:rsidRPr="001165C3">
        <w:rPr>
          <w:b/>
          <w:color w:val="70AD47"/>
          <w:spacing w:val="10"/>
          <w:sz w:val="52"/>
          <w:szCs w:val="52"/>
          <w:lang w:val="fr-BE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  <w:t>Comprendre pour choisir : l’éducation financière accessible</w:t>
      </w:r>
    </w:p>
    <w:p w14:paraId="6340E72C" w14:textId="77777777" w:rsidR="006D2F03" w:rsidRDefault="006D2F03" w:rsidP="006D2F03">
      <w:pPr>
        <w:rPr>
          <w:b/>
          <w:sz w:val="32"/>
          <w:lang w:val="fr-BE"/>
        </w:rPr>
      </w:pPr>
    </w:p>
    <w:p w14:paraId="04F70882" w14:textId="77777777" w:rsidR="006D2F03" w:rsidRDefault="006D2F03">
      <w:pPr>
        <w:rPr>
          <w:lang w:val="fr-BE"/>
        </w:rPr>
      </w:pPr>
    </w:p>
    <w:p w14:paraId="7D2A964F" w14:textId="77777777" w:rsidR="006D2F03" w:rsidRDefault="006D2F03">
      <w:pPr>
        <w:rPr>
          <w:lang w:val="fr-BE"/>
        </w:rPr>
      </w:pPr>
    </w:p>
    <w:p w14:paraId="47E3E2DC" w14:textId="77777777" w:rsidR="006D2F03" w:rsidRDefault="006D2F03">
      <w:pPr>
        <w:rPr>
          <w:lang w:val="fr-BE"/>
        </w:rPr>
      </w:pPr>
    </w:p>
    <w:p w14:paraId="173F16A2" w14:textId="77777777" w:rsidR="006D2F03" w:rsidRDefault="006D2F03">
      <w:pPr>
        <w:rPr>
          <w:lang w:val="fr-BE"/>
        </w:rPr>
      </w:pPr>
    </w:p>
    <w:p w14:paraId="6A540404" w14:textId="03A55F8E" w:rsidR="006D2F03" w:rsidRDefault="006D2F03" w:rsidP="006D2F03">
      <w:pPr>
        <w:rPr>
          <w:b/>
          <w:sz w:val="32"/>
          <w:lang w:val="fr-BE"/>
        </w:rPr>
      </w:pPr>
      <w:r>
        <w:rPr>
          <w:b/>
          <w:sz w:val="32"/>
          <w:lang w:val="fr-BE"/>
        </w:rPr>
        <w:t xml:space="preserve">Projet réalisé par l’ASBL COF </w:t>
      </w:r>
      <w:r w:rsidR="00AD118A">
        <w:rPr>
          <w:b/>
          <w:sz w:val="32"/>
          <w:lang w:val="fr-BE"/>
        </w:rPr>
        <w:t>(centre</w:t>
      </w:r>
      <w:r>
        <w:rPr>
          <w:b/>
          <w:sz w:val="32"/>
          <w:lang w:val="fr-BE"/>
        </w:rPr>
        <w:t xml:space="preserve"> d’orientation et de formation) avec le soutien du Fonds pour l’éducation financière, géré par la Fondation Roi Baudouin</w:t>
      </w:r>
      <w:r w:rsidRPr="001165C3">
        <w:rPr>
          <w:b/>
          <w:sz w:val="32"/>
          <w:lang w:val="fr-BE"/>
        </w:rPr>
        <w:br/>
      </w:r>
    </w:p>
    <w:p w14:paraId="10849B05" w14:textId="77777777" w:rsidR="001E7B87" w:rsidRPr="001E7B87" w:rsidRDefault="001E7B87" w:rsidP="001E7B87">
      <w:pPr>
        <w:rPr>
          <w:b/>
          <w:bCs/>
          <w:szCs w:val="28"/>
          <w:u w:val="single"/>
          <w:lang w:val="fr-BE"/>
        </w:rPr>
      </w:pPr>
      <w:r w:rsidRPr="001E7B87">
        <w:rPr>
          <w:rFonts w:ascii="Segoe UI Emoji" w:hAnsi="Segoe UI Emoji" w:cs="Segoe UI Emoji"/>
          <w:b/>
          <w:bCs/>
          <w:szCs w:val="28"/>
          <w:u w:val="single"/>
          <w:lang w:val="fr-BE"/>
        </w:rPr>
        <w:lastRenderedPageBreak/>
        <w:t>📘</w:t>
      </w:r>
      <w:r w:rsidRPr="001E7B87">
        <w:rPr>
          <w:b/>
          <w:bCs/>
          <w:szCs w:val="28"/>
          <w:u w:val="single"/>
          <w:lang w:val="fr-BE"/>
        </w:rPr>
        <w:t xml:space="preserve"> Table des matières</w:t>
      </w:r>
    </w:p>
    <w:p w14:paraId="4A3BCE6E" w14:textId="77777777" w:rsidR="001E7B87" w:rsidRPr="001E7B87" w:rsidRDefault="001E7B87" w:rsidP="001E7B87">
      <w:pPr>
        <w:rPr>
          <w:sz w:val="24"/>
          <w:szCs w:val="24"/>
          <w:lang w:val="fr-BE"/>
        </w:rPr>
      </w:pPr>
      <w:r w:rsidRPr="001E7B87">
        <w:rPr>
          <w:rFonts w:ascii="Segoe UI Emoji" w:hAnsi="Segoe UI Emoji" w:cs="Segoe UI Emoji"/>
          <w:sz w:val="24"/>
          <w:szCs w:val="24"/>
          <w:lang w:val="fr-BE"/>
        </w:rPr>
        <w:t>🔵</w:t>
      </w:r>
      <w:r w:rsidRPr="001E7B87">
        <w:rPr>
          <w:sz w:val="24"/>
          <w:szCs w:val="24"/>
          <w:lang w:val="fr-BE"/>
        </w:rPr>
        <w:t xml:space="preserve"> </w:t>
      </w:r>
      <w:r w:rsidRPr="001E7B87">
        <w:rPr>
          <w:b/>
          <w:bCs/>
          <w:sz w:val="24"/>
          <w:szCs w:val="24"/>
          <w:lang w:val="fr-BE"/>
        </w:rPr>
        <w:t>Pourquoi ce carnet ?</w:t>
      </w:r>
      <w:r w:rsidRPr="001E7B87">
        <w:rPr>
          <w:sz w:val="24"/>
          <w:szCs w:val="24"/>
          <w:lang w:val="fr-BE"/>
        </w:rPr>
        <w:br/>
      </w:r>
      <w:r w:rsidRPr="001E7B87">
        <w:rPr>
          <w:rFonts w:ascii="Segoe UI Emoji" w:hAnsi="Segoe UI Emoji" w:cs="Segoe UI Emoji"/>
          <w:sz w:val="24"/>
          <w:szCs w:val="24"/>
          <w:lang w:val="fr-BE"/>
        </w:rPr>
        <w:t>🔵</w:t>
      </w:r>
      <w:r w:rsidRPr="001E7B87">
        <w:rPr>
          <w:sz w:val="24"/>
          <w:szCs w:val="24"/>
          <w:lang w:val="fr-BE"/>
        </w:rPr>
        <w:t xml:space="preserve"> </w:t>
      </w:r>
      <w:r w:rsidRPr="001E7B87">
        <w:rPr>
          <w:b/>
          <w:bCs/>
          <w:sz w:val="24"/>
          <w:szCs w:val="24"/>
          <w:lang w:val="fr-BE"/>
        </w:rPr>
        <w:t>Comment utiliser ce carnet</w:t>
      </w:r>
    </w:p>
    <w:p w14:paraId="736B33F7" w14:textId="77777777" w:rsidR="001E7B87" w:rsidRPr="001E7B87" w:rsidRDefault="001E7B87" w:rsidP="001E7B87">
      <w:pPr>
        <w:rPr>
          <w:sz w:val="24"/>
          <w:szCs w:val="24"/>
          <w:lang w:val="fr-BE"/>
        </w:rPr>
      </w:pPr>
      <w:r w:rsidRPr="001E7B87">
        <w:rPr>
          <w:rFonts w:ascii="Segoe UI Emoji" w:hAnsi="Segoe UI Emoji" w:cs="Segoe UI Emoji"/>
          <w:sz w:val="24"/>
          <w:szCs w:val="24"/>
          <w:lang w:val="fr-BE"/>
        </w:rPr>
        <w:t>🔵</w:t>
      </w:r>
      <w:r w:rsidRPr="001E7B87">
        <w:rPr>
          <w:sz w:val="24"/>
          <w:szCs w:val="24"/>
          <w:lang w:val="fr-BE"/>
        </w:rPr>
        <w:t xml:space="preserve"> </w:t>
      </w:r>
      <w:r w:rsidRPr="001E7B87">
        <w:rPr>
          <w:b/>
          <w:bCs/>
          <w:sz w:val="24"/>
          <w:szCs w:val="24"/>
          <w:lang w:val="fr-BE"/>
        </w:rPr>
        <w:t>Comprendre comment fonctionne l’argent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• Les revenus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– Quels sont les revenus possibles ?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– Exemple concret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– Ce qu’il faut retenir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 xml:space="preserve">– </w:t>
      </w:r>
      <w:r w:rsidRPr="001E7B87">
        <w:rPr>
          <w:rFonts w:ascii="Segoe UI Emoji" w:hAnsi="Segoe UI Emoji" w:cs="Segoe UI Emoji"/>
          <w:sz w:val="24"/>
          <w:szCs w:val="24"/>
          <w:lang w:val="fr-BE"/>
        </w:rPr>
        <w:t>⚠️</w:t>
      </w:r>
      <w:r w:rsidRPr="001E7B87">
        <w:rPr>
          <w:sz w:val="24"/>
          <w:szCs w:val="24"/>
          <w:lang w:val="fr-BE"/>
        </w:rPr>
        <w:t xml:space="preserve"> Erreur fréquente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 xml:space="preserve">– </w:t>
      </w:r>
      <w:r w:rsidRPr="001E7B87">
        <w:rPr>
          <w:rFonts w:ascii="Segoe UI Symbol" w:hAnsi="Segoe UI Symbol" w:cs="Segoe UI Symbol"/>
          <w:sz w:val="24"/>
          <w:szCs w:val="24"/>
          <w:lang w:val="fr-BE"/>
        </w:rPr>
        <w:t>✔</w:t>
      </w:r>
      <w:r w:rsidRPr="001E7B87">
        <w:rPr>
          <w:sz w:val="24"/>
          <w:szCs w:val="24"/>
          <w:lang w:val="fr-BE"/>
        </w:rPr>
        <w:t xml:space="preserve"> Conseil pratique</w:t>
      </w:r>
    </w:p>
    <w:p w14:paraId="72B57B0C" w14:textId="77777777" w:rsidR="001E7B87" w:rsidRPr="001E7B87" w:rsidRDefault="001E7B87" w:rsidP="001E7B87">
      <w:pPr>
        <w:rPr>
          <w:sz w:val="24"/>
          <w:szCs w:val="24"/>
          <w:lang w:val="fr-BE"/>
        </w:rPr>
      </w:pP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• Les dépenses fixes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– Exemples de dépenses fixes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– Exemple concret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– Ce qu’il faut retenir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 xml:space="preserve">– </w:t>
      </w:r>
      <w:r w:rsidRPr="001E7B87">
        <w:rPr>
          <w:rFonts w:ascii="Segoe UI Emoji" w:hAnsi="Segoe UI Emoji" w:cs="Segoe UI Emoji"/>
          <w:sz w:val="24"/>
          <w:szCs w:val="24"/>
          <w:lang w:val="fr-BE"/>
        </w:rPr>
        <w:t>⚠️</w:t>
      </w:r>
      <w:r w:rsidRPr="001E7B87">
        <w:rPr>
          <w:sz w:val="24"/>
          <w:szCs w:val="24"/>
          <w:lang w:val="fr-BE"/>
        </w:rPr>
        <w:t xml:space="preserve"> Erreur fréquente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 xml:space="preserve">– </w:t>
      </w:r>
      <w:r w:rsidRPr="001E7B87">
        <w:rPr>
          <w:rFonts w:ascii="Segoe UI Symbol" w:hAnsi="Segoe UI Symbol" w:cs="Segoe UI Symbol"/>
          <w:sz w:val="24"/>
          <w:szCs w:val="24"/>
          <w:lang w:val="fr-BE"/>
        </w:rPr>
        <w:t>✔</w:t>
      </w:r>
      <w:r w:rsidRPr="001E7B87">
        <w:rPr>
          <w:sz w:val="24"/>
          <w:szCs w:val="24"/>
          <w:lang w:val="fr-BE"/>
        </w:rPr>
        <w:t xml:space="preserve"> Conseil pratique</w:t>
      </w:r>
    </w:p>
    <w:p w14:paraId="373E5FFD" w14:textId="77777777" w:rsidR="001E7B87" w:rsidRPr="001E7B87" w:rsidRDefault="001E7B87" w:rsidP="001E7B87">
      <w:pPr>
        <w:rPr>
          <w:sz w:val="24"/>
          <w:szCs w:val="24"/>
          <w:lang w:val="fr-BE"/>
        </w:rPr>
      </w:pP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• Les dépenses variables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– Exemples de dépenses variables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– Exemple concret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– Ce qu’il faut retenir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 xml:space="preserve">– </w:t>
      </w:r>
      <w:r w:rsidRPr="001E7B87">
        <w:rPr>
          <w:rFonts w:ascii="Segoe UI Emoji" w:hAnsi="Segoe UI Emoji" w:cs="Segoe UI Emoji"/>
          <w:sz w:val="24"/>
          <w:szCs w:val="24"/>
          <w:lang w:val="fr-BE"/>
        </w:rPr>
        <w:t>⚠️</w:t>
      </w:r>
      <w:r w:rsidRPr="001E7B87">
        <w:rPr>
          <w:sz w:val="24"/>
          <w:szCs w:val="24"/>
          <w:lang w:val="fr-BE"/>
        </w:rPr>
        <w:t xml:space="preserve"> Erreur fréquente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 xml:space="preserve">– </w:t>
      </w:r>
      <w:r w:rsidRPr="001E7B87">
        <w:rPr>
          <w:rFonts w:ascii="Segoe UI Symbol" w:hAnsi="Segoe UI Symbol" w:cs="Segoe UI Symbol"/>
          <w:sz w:val="24"/>
          <w:szCs w:val="24"/>
          <w:lang w:val="fr-BE"/>
        </w:rPr>
        <w:t>✔</w:t>
      </w:r>
      <w:r w:rsidRPr="001E7B87">
        <w:rPr>
          <w:sz w:val="24"/>
          <w:szCs w:val="24"/>
          <w:lang w:val="fr-BE"/>
        </w:rPr>
        <w:t xml:space="preserve"> Conseil pratique</w:t>
      </w:r>
    </w:p>
    <w:p w14:paraId="6F07C978" w14:textId="2EF9D687" w:rsidR="008F4082" w:rsidRPr="008F4082" w:rsidRDefault="001E7B87" w:rsidP="001E7B87">
      <w:pPr>
        <w:rPr>
          <w:sz w:val="24"/>
          <w:szCs w:val="24"/>
          <w:lang w:val="fr-BE"/>
        </w:rPr>
      </w:pP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="008F4082" w:rsidRPr="008F4082">
        <w:rPr>
          <w:lang w:val="fr-BE"/>
        </w:rPr>
        <w:t xml:space="preserve"> </w:t>
      </w:r>
      <w:r w:rsidR="008F4082" w:rsidRPr="008F4082">
        <w:rPr>
          <w:sz w:val="24"/>
          <w:szCs w:val="24"/>
          <w:lang w:val="fr-BE"/>
        </w:rPr>
        <w:t>• Les imprévus</w:t>
      </w:r>
      <w:r w:rsidR="008F4082" w:rsidRPr="008F4082">
        <w:rPr>
          <w:sz w:val="24"/>
          <w:szCs w:val="24"/>
          <w:lang w:val="fr-BE"/>
        </w:rPr>
        <w:br/>
      </w:r>
      <w:r w:rsidR="008F4082" w:rsidRPr="008F4082">
        <w:rPr>
          <w:sz w:val="24"/>
          <w:szCs w:val="24"/>
        </w:rPr>
        <w:t> </w:t>
      </w:r>
      <w:r w:rsidR="008F4082" w:rsidRPr="008F4082">
        <w:rPr>
          <w:sz w:val="24"/>
          <w:szCs w:val="24"/>
        </w:rPr>
        <w:t> </w:t>
      </w:r>
      <w:r w:rsidR="008F4082" w:rsidRPr="008F4082">
        <w:rPr>
          <w:sz w:val="24"/>
          <w:szCs w:val="24"/>
        </w:rPr>
        <w:t> </w:t>
      </w:r>
      <w:r w:rsidR="008F4082" w:rsidRPr="008F4082">
        <w:rPr>
          <w:sz w:val="24"/>
          <w:szCs w:val="24"/>
        </w:rPr>
        <w:t> </w:t>
      </w:r>
      <w:r w:rsidR="008F4082" w:rsidRPr="008F4082">
        <w:rPr>
          <w:sz w:val="24"/>
          <w:szCs w:val="24"/>
          <w:lang w:val="fr-BE"/>
        </w:rPr>
        <w:t>– Exemples d’imprévus</w:t>
      </w:r>
      <w:r w:rsidR="008F4082" w:rsidRPr="008F4082">
        <w:rPr>
          <w:sz w:val="24"/>
          <w:szCs w:val="24"/>
          <w:lang w:val="fr-BE"/>
        </w:rPr>
        <w:br/>
      </w:r>
      <w:r w:rsidR="008F4082" w:rsidRPr="008F4082">
        <w:rPr>
          <w:sz w:val="24"/>
          <w:szCs w:val="24"/>
        </w:rPr>
        <w:t> </w:t>
      </w:r>
      <w:r w:rsidR="008F4082" w:rsidRPr="008F4082">
        <w:rPr>
          <w:sz w:val="24"/>
          <w:szCs w:val="24"/>
        </w:rPr>
        <w:t> </w:t>
      </w:r>
      <w:r w:rsidR="008F4082" w:rsidRPr="008F4082">
        <w:rPr>
          <w:sz w:val="24"/>
          <w:szCs w:val="24"/>
        </w:rPr>
        <w:t> </w:t>
      </w:r>
      <w:r w:rsidR="008F4082" w:rsidRPr="008F4082">
        <w:rPr>
          <w:sz w:val="24"/>
          <w:szCs w:val="24"/>
        </w:rPr>
        <w:t> </w:t>
      </w:r>
      <w:r w:rsidR="008F4082" w:rsidRPr="008F4082">
        <w:rPr>
          <w:sz w:val="24"/>
          <w:szCs w:val="24"/>
          <w:lang w:val="fr-BE"/>
        </w:rPr>
        <w:t>– Exemple concret</w:t>
      </w:r>
      <w:r w:rsidR="008F4082" w:rsidRPr="008F4082">
        <w:rPr>
          <w:sz w:val="24"/>
          <w:szCs w:val="24"/>
          <w:lang w:val="fr-BE"/>
        </w:rPr>
        <w:br/>
      </w:r>
      <w:r w:rsidR="008F4082" w:rsidRPr="008F4082">
        <w:rPr>
          <w:sz w:val="24"/>
          <w:szCs w:val="24"/>
        </w:rPr>
        <w:t> </w:t>
      </w:r>
      <w:r w:rsidR="008F4082" w:rsidRPr="008F4082">
        <w:rPr>
          <w:sz w:val="24"/>
          <w:szCs w:val="24"/>
        </w:rPr>
        <w:t> </w:t>
      </w:r>
      <w:r w:rsidR="008F4082" w:rsidRPr="008F4082">
        <w:rPr>
          <w:sz w:val="24"/>
          <w:szCs w:val="24"/>
        </w:rPr>
        <w:t> </w:t>
      </w:r>
      <w:r w:rsidR="008F4082" w:rsidRPr="008F4082">
        <w:rPr>
          <w:sz w:val="24"/>
          <w:szCs w:val="24"/>
        </w:rPr>
        <w:t> </w:t>
      </w:r>
      <w:r w:rsidR="008F4082" w:rsidRPr="008F4082">
        <w:rPr>
          <w:sz w:val="24"/>
          <w:szCs w:val="24"/>
          <w:lang w:val="fr-BE"/>
        </w:rPr>
        <w:t>– Ce qu’il faut retenir</w:t>
      </w:r>
      <w:r w:rsidR="008F4082" w:rsidRPr="008F4082">
        <w:rPr>
          <w:sz w:val="24"/>
          <w:szCs w:val="24"/>
          <w:lang w:val="fr-BE"/>
        </w:rPr>
        <w:br/>
      </w:r>
      <w:r w:rsidR="008F4082" w:rsidRPr="008F4082">
        <w:rPr>
          <w:sz w:val="24"/>
          <w:szCs w:val="24"/>
        </w:rPr>
        <w:t> </w:t>
      </w:r>
      <w:r w:rsidR="008F4082" w:rsidRPr="008F4082">
        <w:rPr>
          <w:sz w:val="24"/>
          <w:szCs w:val="24"/>
        </w:rPr>
        <w:t> </w:t>
      </w:r>
      <w:r w:rsidR="008F4082" w:rsidRPr="008F4082">
        <w:rPr>
          <w:sz w:val="24"/>
          <w:szCs w:val="24"/>
        </w:rPr>
        <w:t> </w:t>
      </w:r>
      <w:r w:rsidR="008F4082" w:rsidRPr="008F4082">
        <w:rPr>
          <w:sz w:val="24"/>
          <w:szCs w:val="24"/>
        </w:rPr>
        <w:t> </w:t>
      </w:r>
      <w:r w:rsidR="008F4082" w:rsidRPr="008F4082">
        <w:rPr>
          <w:sz w:val="24"/>
          <w:szCs w:val="24"/>
          <w:lang w:val="fr-BE"/>
        </w:rPr>
        <w:t xml:space="preserve">– </w:t>
      </w:r>
      <w:r w:rsidR="008F4082" w:rsidRPr="008F4082">
        <w:rPr>
          <w:rFonts w:ascii="Segoe UI Emoji" w:hAnsi="Segoe UI Emoji" w:cs="Segoe UI Emoji"/>
          <w:sz w:val="24"/>
          <w:szCs w:val="24"/>
          <w:lang w:val="fr-BE"/>
        </w:rPr>
        <w:t>⚠</w:t>
      </w:r>
      <w:r w:rsidR="008F4082" w:rsidRPr="008F4082">
        <w:rPr>
          <w:rFonts w:ascii="Segoe UI Emoji" w:hAnsi="Segoe UI Emoji" w:cs="Segoe UI Emoji"/>
          <w:sz w:val="24"/>
          <w:szCs w:val="24"/>
        </w:rPr>
        <w:t>️</w:t>
      </w:r>
      <w:r w:rsidR="008F4082" w:rsidRPr="008F4082">
        <w:rPr>
          <w:sz w:val="24"/>
          <w:szCs w:val="24"/>
          <w:lang w:val="fr-BE"/>
        </w:rPr>
        <w:t xml:space="preserve"> Erreur fréquente</w:t>
      </w:r>
      <w:r w:rsidR="008F4082" w:rsidRPr="008F4082">
        <w:rPr>
          <w:sz w:val="24"/>
          <w:szCs w:val="24"/>
          <w:lang w:val="fr-BE"/>
        </w:rPr>
        <w:br/>
      </w:r>
      <w:r w:rsidR="008F4082" w:rsidRPr="008F4082">
        <w:rPr>
          <w:sz w:val="24"/>
          <w:szCs w:val="24"/>
        </w:rPr>
        <w:t> </w:t>
      </w:r>
      <w:r w:rsidR="008F4082" w:rsidRPr="008F4082">
        <w:rPr>
          <w:sz w:val="24"/>
          <w:szCs w:val="24"/>
        </w:rPr>
        <w:t> </w:t>
      </w:r>
      <w:r w:rsidR="008F4082" w:rsidRPr="008F4082">
        <w:rPr>
          <w:sz w:val="24"/>
          <w:szCs w:val="24"/>
        </w:rPr>
        <w:t> </w:t>
      </w:r>
      <w:r w:rsidR="008F4082" w:rsidRPr="008F4082">
        <w:rPr>
          <w:sz w:val="24"/>
          <w:szCs w:val="24"/>
        </w:rPr>
        <w:t> </w:t>
      </w:r>
      <w:r w:rsidR="008F4082" w:rsidRPr="008F4082">
        <w:rPr>
          <w:sz w:val="24"/>
          <w:szCs w:val="24"/>
          <w:lang w:val="fr-BE"/>
        </w:rPr>
        <w:t xml:space="preserve">– </w:t>
      </w:r>
      <w:r w:rsidR="008F4082" w:rsidRPr="008F4082">
        <w:rPr>
          <w:rFonts w:ascii="Segoe UI Symbol" w:hAnsi="Segoe UI Symbol" w:cs="Segoe UI Symbol"/>
          <w:sz w:val="24"/>
          <w:szCs w:val="24"/>
          <w:lang w:val="fr-BE"/>
        </w:rPr>
        <w:t>✔</w:t>
      </w:r>
      <w:r w:rsidR="008F4082" w:rsidRPr="008F4082">
        <w:rPr>
          <w:sz w:val="24"/>
          <w:szCs w:val="24"/>
          <w:lang w:val="fr-BE"/>
        </w:rPr>
        <w:t xml:space="preserve"> Conseil pratique</w:t>
      </w:r>
    </w:p>
    <w:p w14:paraId="6EF544A6" w14:textId="70F7D734" w:rsidR="001E7B87" w:rsidRPr="001E7B87" w:rsidRDefault="001E7B87" w:rsidP="008F4082">
      <w:pPr>
        <w:ind w:left="567"/>
        <w:rPr>
          <w:sz w:val="24"/>
          <w:szCs w:val="24"/>
          <w:lang w:val="fr-BE"/>
        </w:rPr>
      </w:pPr>
      <w:r w:rsidRPr="001E7B87">
        <w:rPr>
          <w:sz w:val="24"/>
          <w:szCs w:val="24"/>
          <w:lang w:val="fr-BE"/>
        </w:rPr>
        <w:t>• Calculer le reste à vivre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– Exemple concret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– Ce qu’il faut retenir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 xml:space="preserve">– </w:t>
      </w:r>
      <w:r w:rsidRPr="001E7B87">
        <w:rPr>
          <w:rFonts w:ascii="Segoe UI Emoji" w:hAnsi="Segoe UI Emoji" w:cs="Segoe UI Emoji"/>
          <w:sz w:val="24"/>
          <w:szCs w:val="24"/>
          <w:lang w:val="fr-BE"/>
        </w:rPr>
        <w:t>⚠️</w:t>
      </w:r>
      <w:r w:rsidRPr="001E7B87">
        <w:rPr>
          <w:sz w:val="24"/>
          <w:szCs w:val="24"/>
          <w:lang w:val="fr-BE"/>
        </w:rPr>
        <w:t xml:space="preserve"> Situation à risque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 xml:space="preserve">– </w:t>
      </w:r>
      <w:r w:rsidRPr="001E7B87">
        <w:rPr>
          <w:rFonts w:ascii="Segoe UI Emoji" w:hAnsi="Segoe UI Emoji" w:cs="Segoe UI Emoji"/>
          <w:sz w:val="24"/>
          <w:szCs w:val="24"/>
          <w:lang w:val="fr-BE"/>
        </w:rPr>
        <w:t>⚠️</w:t>
      </w:r>
      <w:r w:rsidRPr="001E7B87">
        <w:rPr>
          <w:sz w:val="24"/>
          <w:szCs w:val="24"/>
          <w:lang w:val="fr-BE"/>
        </w:rPr>
        <w:t xml:space="preserve"> Erreur fréquente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 xml:space="preserve">– </w:t>
      </w:r>
      <w:r w:rsidRPr="001E7B87">
        <w:rPr>
          <w:rFonts w:ascii="Segoe UI Symbol" w:hAnsi="Segoe UI Symbol" w:cs="Segoe UI Symbol"/>
          <w:sz w:val="24"/>
          <w:szCs w:val="24"/>
          <w:lang w:val="fr-BE"/>
        </w:rPr>
        <w:t>✔</w:t>
      </w:r>
      <w:r w:rsidRPr="001E7B87">
        <w:rPr>
          <w:sz w:val="24"/>
          <w:szCs w:val="24"/>
          <w:lang w:val="fr-BE"/>
        </w:rPr>
        <w:t xml:space="preserve"> Conseil pratique</w:t>
      </w:r>
    </w:p>
    <w:p w14:paraId="5257890B" w14:textId="77777777" w:rsidR="001E7B87" w:rsidRPr="001E7B87" w:rsidRDefault="001E7B87" w:rsidP="001E7B87">
      <w:pPr>
        <w:rPr>
          <w:sz w:val="24"/>
          <w:szCs w:val="24"/>
          <w:lang w:val="fr-BE"/>
        </w:rPr>
      </w:pPr>
      <w:r w:rsidRPr="001E7B87">
        <w:rPr>
          <w:rFonts w:ascii="Segoe UI Emoji" w:hAnsi="Segoe UI Emoji" w:cs="Segoe UI Emoji"/>
          <w:sz w:val="24"/>
          <w:szCs w:val="24"/>
          <w:lang w:val="fr-BE"/>
        </w:rPr>
        <w:lastRenderedPageBreak/>
        <w:t>🔵</w:t>
      </w:r>
      <w:r w:rsidRPr="001E7B87">
        <w:rPr>
          <w:sz w:val="24"/>
          <w:szCs w:val="24"/>
          <w:lang w:val="fr-BE"/>
        </w:rPr>
        <w:t xml:space="preserve"> </w:t>
      </w:r>
      <w:r w:rsidRPr="001E7B87">
        <w:rPr>
          <w:b/>
          <w:bCs/>
          <w:sz w:val="24"/>
          <w:szCs w:val="24"/>
          <w:lang w:val="fr-BE"/>
        </w:rPr>
        <w:t>Faire un budget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– Étapes pour faire un budget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– Exemple concret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– Ce qu’il faut retenir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 xml:space="preserve">– </w:t>
      </w:r>
      <w:r w:rsidRPr="001E7B87">
        <w:rPr>
          <w:rFonts w:ascii="Segoe UI Emoji" w:hAnsi="Segoe UI Emoji" w:cs="Segoe UI Emoji"/>
          <w:sz w:val="24"/>
          <w:szCs w:val="24"/>
          <w:lang w:val="fr-BE"/>
        </w:rPr>
        <w:t>⚠️</w:t>
      </w:r>
      <w:r w:rsidRPr="001E7B87">
        <w:rPr>
          <w:sz w:val="24"/>
          <w:szCs w:val="24"/>
          <w:lang w:val="fr-BE"/>
        </w:rPr>
        <w:t xml:space="preserve"> Erreur fréquente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 xml:space="preserve">– </w:t>
      </w:r>
      <w:r w:rsidRPr="001E7B87">
        <w:rPr>
          <w:rFonts w:ascii="Segoe UI Symbol" w:hAnsi="Segoe UI Symbol" w:cs="Segoe UI Symbol"/>
          <w:sz w:val="24"/>
          <w:szCs w:val="24"/>
          <w:lang w:val="fr-BE"/>
        </w:rPr>
        <w:t>✔</w:t>
      </w:r>
      <w:r w:rsidRPr="001E7B87">
        <w:rPr>
          <w:sz w:val="24"/>
          <w:szCs w:val="24"/>
          <w:lang w:val="fr-BE"/>
        </w:rPr>
        <w:t xml:space="preserve"> Conseil pratique</w:t>
      </w:r>
    </w:p>
    <w:p w14:paraId="033144D7" w14:textId="77777777" w:rsidR="001E7B87" w:rsidRPr="001E7B87" w:rsidRDefault="001E7B87" w:rsidP="001E7B87">
      <w:pPr>
        <w:rPr>
          <w:sz w:val="24"/>
          <w:szCs w:val="24"/>
          <w:lang w:val="fr-BE"/>
        </w:rPr>
      </w:pPr>
      <w:r w:rsidRPr="001E7B87">
        <w:rPr>
          <w:rFonts w:ascii="Segoe UI Emoji" w:hAnsi="Segoe UI Emoji" w:cs="Segoe UI Emoji"/>
          <w:sz w:val="24"/>
          <w:szCs w:val="24"/>
          <w:lang w:val="fr-BE"/>
        </w:rPr>
        <w:t>🔵</w:t>
      </w:r>
      <w:r w:rsidRPr="001E7B87">
        <w:rPr>
          <w:sz w:val="24"/>
          <w:szCs w:val="24"/>
          <w:lang w:val="fr-BE"/>
        </w:rPr>
        <w:t xml:space="preserve"> </w:t>
      </w:r>
      <w:r w:rsidRPr="001E7B87">
        <w:rPr>
          <w:b/>
          <w:bCs/>
          <w:sz w:val="24"/>
          <w:szCs w:val="24"/>
          <w:lang w:val="fr-BE"/>
        </w:rPr>
        <w:t>Suivre ses dépenses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– Exemple concret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– Ce qu’il faut retenir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 xml:space="preserve">– </w:t>
      </w:r>
      <w:r w:rsidRPr="001E7B87">
        <w:rPr>
          <w:rFonts w:ascii="Segoe UI Emoji" w:hAnsi="Segoe UI Emoji" w:cs="Segoe UI Emoji"/>
          <w:sz w:val="24"/>
          <w:szCs w:val="24"/>
          <w:lang w:val="fr-BE"/>
        </w:rPr>
        <w:t>⚠️</w:t>
      </w:r>
      <w:r w:rsidRPr="001E7B87">
        <w:rPr>
          <w:sz w:val="24"/>
          <w:szCs w:val="24"/>
          <w:lang w:val="fr-BE"/>
        </w:rPr>
        <w:t xml:space="preserve"> Erreur fréquente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 xml:space="preserve">– </w:t>
      </w:r>
      <w:r w:rsidRPr="001E7B87">
        <w:rPr>
          <w:rFonts w:ascii="Segoe UI Symbol" w:hAnsi="Segoe UI Symbol" w:cs="Segoe UI Symbol"/>
          <w:sz w:val="24"/>
          <w:szCs w:val="24"/>
          <w:lang w:val="fr-BE"/>
        </w:rPr>
        <w:t>✔</w:t>
      </w:r>
      <w:r w:rsidRPr="001E7B87">
        <w:rPr>
          <w:sz w:val="24"/>
          <w:szCs w:val="24"/>
          <w:lang w:val="fr-BE"/>
        </w:rPr>
        <w:t xml:space="preserve"> Conseil pratique</w:t>
      </w:r>
    </w:p>
    <w:p w14:paraId="142A976B" w14:textId="77777777" w:rsidR="001E7B87" w:rsidRPr="001E7B87" w:rsidRDefault="001E7B87" w:rsidP="001E7B87">
      <w:pPr>
        <w:rPr>
          <w:sz w:val="24"/>
          <w:szCs w:val="24"/>
          <w:lang w:val="fr-BE"/>
        </w:rPr>
      </w:pPr>
      <w:r w:rsidRPr="001E7B87">
        <w:rPr>
          <w:rFonts w:ascii="Segoe UI Emoji" w:hAnsi="Segoe UI Emoji" w:cs="Segoe UI Emoji"/>
          <w:sz w:val="24"/>
          <w:szCs w:val="24"/>
          <w:lang w:val="fr-BE"/>
        </w:rPr>
        <w:t>🔵</w:t>
      </w:r>
      <w:r w:rsidRPr="001E7B87">
        <w:rPr>
          <w:sz w:val="24"/>
          <w:szCs w:val="24"/>
          <w:lang w:val="fr-BE"/>
        </w:rPr>
        <w:t xml:space="preserve"> </w:t>
      </w:r>
      <w:r w:rsidRPr="001E7B87">
        <w:rPr>
          <w:b/>
          <w:bCs/>
          <w:sz w:val="24"/>
          <w:szCs w:val="24"/>
          <w:lang w:val="fr-BE"/>
        </w:rPr>
        <w:t>Paiement en plusieurs fois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– Exemple concret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– Ce qu’il faut retenir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 xml:space="preserve">– </w:t>
      </w:r>
      <w:r w:rsidRPr="001E7B87">
        <w:rPr>
          <w:rFonts w:ascii="Segoe UI Emoji" w:hAnsi="Segoe UI Emoji" w:cs="Segoe UI Emoji"/>
          <w:sz w:val="24"/>
          <w:szCs w:val="24"/>
          <w:lang w:val="fr-BE"/>
        </w:rPr>
        <w:t>⚠️</w:t>
      </w:r>
      <w:r w:rsidRPr="001E7B87">
        <w:rPr>
          <w:sz w:val="24"/>
          <w:szCs w:val="24"/>
          <w:lang w:val="fr-BE"/>
        </w:rPr>
        <w:t xml:space="preserve"> Erreur fréquente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 xml:space="preserve">– </w:t>
      </w:r>
      <w:r w:rsidRPr="001E7B87">
        <w:rPr>
          <w:rFonts w:ascii="Segoe UI Symbol" w:hAnsi="Segoe UI Symbol" w:cs="Segoe UI Symbol"/>
          <w:sz w:val="24"/>
          <w:szCs w:val="24"/>
          <w:lang w:val="fr-BE"/>
        </w:rPr>
        <w:t>✔</w:t>
      </w:r>
      <w:r w:rsidRPr="001E7B87">
        <w:rPr>
          <w:sz w:val="24"/>
          <w:szCs w:val="24"/>
          <w:lang w:val="fr-BE"/>
        </w:rPr>
        <w:t xml:space="preserve"> Conseil pratique</w:t>
      </w:r>
    </w:p>
    <w:p w14:paraId="40FF96E6" w14:textId="77777777" w:rsidR="001E7B87" w:rsidRPr="001E7B87" w:rsidRDefault="001E7B87" w:rsidP="001E7B87">
      <w:pPr>
        <w:rPr>
          <w:sz w:val="24"/>
          <w:szCs w:val="24"/>
          <w:lang w:val="fr-BE"/>
        </w:rPr>
      </w:pPr>
      <w:r w:rsidRPr="001E7B87">
        <w:rPr>
          <w:rFonts w:ascii="Segoe UI Emoji" w:hAnsi="Segoe UI Emoji" w:cs="Segoe UI Emoji"/>
          <w:sz w:val="24"/>
          <w:szCs w:val="24"/>
          <w:lang w:val="fr-BE"/>
        </w:rPr>
        <w:t>🔵</w:t>
      </w:r>
      <w:r w:rsidRPr="001E7B87">
        <w:rPr>
          <w:sz w:val="24"/>
          <w:szCs w:val="24"/>
          <w:lang w:val="fr-BE"/>
        </w:rPr>
        <w:t xml:space="preserve"> </w:t>
      </w:r>
      <w:r w:rsidRPr="001E7B87">
        <w:rPr>
          <w:b/>
          <w:bCs/>
          <w:sz w:val="24"/>
          <w:szCs w:val="24"/>
          <w:lang w:val="fr-BE"/>
        </w:rPr>
        <w:t>Comprendre une facture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– Ce que contient une facture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– Exemple concret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– Ce qu’il faut retenir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 xml:space="preserve">– </w:t>
      </w:r>
      <w:r w:rsidRPr="001E7B87">
        <w:rPr>
          <w:rFonts w:ascii="Segoe UI Emoji" w:hAnsi="Segoe UI Emoji" w:cs="Segoe UI Emoji"/>
          <w:sz w:val="24"/>
          <w:szCs w:val="24"/>
          <w:lang w:val="fr-BE"/>
        </w:rPr>
        <w:t>⚠️</w:t>
      </w:r>
      <w:r w:rsidRPr="001E7B87">
        <w:rPr>
          <w:sz w:val="24"/>
          <w:szCs w:val="24"/>
          <w:lang w:val="fr-BE"/>
        </w:rPr>
        <w:t xml:space="preserve"> Erreur fréquente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 xml:space="preserve">– </w:t>
      </w:r>
      <w:r w:rsidRPr="001E7B87">
        <w:rPr>
          <w:rFonts w:ascii="Segoe UI Symbol" w:hAnsi="Segoe UI Symbol" w:cs="Segoe UI Symbol"/>
          <w:sz w:val="24"/>
          <w:szCs w:val="24"/>
          <w:lang w:val="fr-BE"/>
        </w:rPr>
        <w:t>✔</w:t>
      </w:r>
      <w:r w:rsidRPr="001E7B87">
        <w:rPr>
          <w:sz w:val="24"/>
          <w:szCs w:val="24"/>
          <w:lang w:val="fr-BE"/>
        </w:rPr>
        <w:t xml:space="preserve"> Conseil pratique</w:t>
      </w:r>
    </w:p>
    <w:p w14:paraId="284CDAC9" w14:textId="77777777" w:rsidR="001E7B87" w:rsidRPr="001E7B87" w:rsidRDefault="001E7B87" w:rsidP="001E7B87">
      <w:pPr>
        <w:rPr>
          <w:sz w:val="24"/>
          <w:szCs w:val="24"/>
          <w:lang w:val="fr-BE"/>
        </w:rPr>
      </w:pPr>
      <w:r w:rsidRPr="001E7B87">
        <w:rPr>
          <w:rFonts w:ascii="Segoe UI Emoji" w:hAnsi="Segoe UI Emoji" w:cs="Segoe UI Emoji"/>
          <w:sz w:val="24"/>
          <w:szCs w:val="24"/>
          <w:lang w:val="fr-BE"/>
        </w:rPr>
        <w:t>🔵</w:t>
      </w:r>
      <w:r w:rsidRPr="001E7B87">
        <w:rPr>
          <w:sz w:val="24"/>
          <w:szCs w:val="24"/>
          <w:lang w:val="fr-BE"/>
        </w:rPr>
        <w:t xml:space="preserve"> </w:t>
      </w:r>
      <w:r w:rsidRPr="001E7B87">
        <w:rPr>
          <w:b/>
          <w:bCs/>
          <w:sz w:val="24"/>
          <w:szCs w:val="24"/>
          <w:lang w:val="fr-BE"/>
        </w:rPr>
        <w:t>Acompte et régularisation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– Comment cela fonctionne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– Exemple concret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– Ce qu’il faut retenir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 xml:space="preserve">– </w:t>
      </w:r>
      <w:r w:rsidRPr="001E7B87">
        <w:rPr>
          <w:rFonts w:ascii="Segoe UI Emoji" w:hAnsi="Segoe UI Emoji" w:cs="Segoe UI Emoji"/>
          <w:sz w:val="24"/>
          <w:szCs w:val="24"/>
          <w:lang w:val="fr-BE"/>
        </w:rPr>
        <w:t>⚠️</w:t>
      </w:r>
      <w:r w:rsidRPr="001E7B87">
        <w:rPr>
          <w:sz w:val="24"/>
          <w:szCs w:val="24"/>
          <w:lang w:val="fr-BE"/>
        </w:rPr>
        <w:t xml:space="preserve"> Erreur fréquente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 xml:space="preserve">– </w:t>
      </w:r>
      <w:r w:rsidRPr="001E7B87">
        <w:rPr>
          <w:rFonts w:ascii="Segoe UI Symbol" w:hAnsi="Segoe UI Symbol" w:cs="Segoe UI Symbol"/>
          <w:sz w:val="24"/>
          <w:szCs w:val="24"/>
          <w:lang w:val="fr-BE"/>
        </w:rPr>
        <w:t>✔</w:t>
      </w:r>
      <w:r w:rsidRPr="001E7B87">
        <w:rPr>
          <w:sz w:val="24"/>
          <w:szCs w:val="24"/>
          <w:lang w:val="fr-BE"/>
        </w:rPr>
        <w:t xml:space="preserve"> Conseil pratique</w:t>
      </w:r>
    </w:p>
    <w:p w14:paraId="277213B5" w14:textId="77777777" w:rsidR="001E7B87" w:rsidRPr="001E7B87" w:rsidRDefault="001E7B87" w:rsidP="001E7B87">
      <w:pPr>
        <w:rPr>
          <w:sz w:val="24"/>
          <w:szCs w:val="24"/>
          <w:lang w:val="fr-BE"/>
        </w:rPr>
      </w:pPr>
      <w:r w:rsidRPr="001E7B87">
        <w:rPr>
          <w:rFonts w:ascii="Segoe UI Emoji" w:hAnsi="Segoe UI Emoji" w:cs="Segoe UI Emoji"/>
          <w:sz w:val="24"/>
          <w:szCs w:val="24"/>
          <w:lang w:val="fr-BE"/>
        </w:rPr>
        <w:t>🔵</w:t>
      </w:r>
      <w:r w:rsidRPr="001E7B87">
        <w:rPr>
          <w:sz w:val="24"/>
          <w:szCs w:val="24"/>
          <w:lang w:val="fr-BE"/>
        </w:rPr>
        <w:t xml:space="preserve"> </w:t>
      </w:r>
      <w:r w:rsidRPr="001E7B87">
        <w:rPr>
          <w:b/>
          <w:bCs/>
          <w:sz w:val="24"/>
          <w:szCs w:val="24"/>
          <w:lang w:val="fr-BE"/>
        </w:rPr>
        <w:t>Quand une facture n’est pas payée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– Ce qu’il se passe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– Exemple concret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– Ce qu’il faut retenir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 xml:space="preserve">– </w:t>
      </w:r>
      <w:r w:rsidRPr="001E7B87">
        <w:rPr>
          <w:rFonts w:ascii="Segoe UI Emoji" w:hAnsi="Segoe UI Emoji" w:cs="Segoe UI Emoji"/>
          <w:sz w:val="24"/>
          <w:szCs w:val="24"/>
          <w:lang w:val="fr-BE"/>
        </w:rPr>
        <w:t>⚠️</w:t>
      </w:r>
      <w:r w:rsidRPr="001E7B87">
        <w:rPr>
          <w:sz w:val="24"/>
          <w:szCs w:val="24"/>
          <w:lang w:val="fr-BE"/>
        </w:rPr>
        <w:t xml:space="preserve"> Erreur fréquente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 xml:space="preserve">– </w:t>
      </w:r>
      <w:r w:rsidRPr="001E7B87">
        <w:rPr>
          <w:rFonts w:ascii="Segoe UI Symbol" w:hAnsi="Segoe UI Symbol" w:cs="Segoe UI Symbol"/>
          <w:sz w:val="24"/>
          <w:szCs w:val="24"/>
          <w:lang w:val="fr-BE"/>
        </w:rPr>
        <w:t>✔</w:t>
      </w:r>
      <w:r w:rsidRPr="001E7B87">
        <w:rPr>
          <w:sz w:val="24"/>
          <w:szCs w:val="24"/>
          <w:lang w:val="fr-BE"/>
        </w:rPr>
        <w:t xml:space="preserve"> Conseil pratique</w:t>
      </w:r>
    </w:p>
    <w:p w14:paraId="5E6AD38E" w14:textId="77777777" w:rsidR="001E7B87" w:rsidRPr="001E7B87" w:rsidRDefault="001E7B87" w:rsidP="001E7B87">
      <w:pPr>
        <w:rPr>
          <w:sz w:val="24"/>
          <w:szCs w:val="24"/>
          <w:lang w:val="fr-BE"/>
        </w:rPr>
      </w:pPr>
      <w:r w:rsidRPr="001E7B87">
        <w:rPr>
          <w:rFonts w:ascii="Segoe UI Emoji" w:hAnsi="Segoe UI Emoji" w:cs="Segoe UI Emoji"/>
          <w:sz w:val="24"/>
          <w:szCs w:val="24"/>
          <w:lang w:val="fr-BE"/>
        </w:rPr>
        <w:lastRenderedPageBreak/>
        <w:t>🔵</w:t>
      </w:r>
      <w:r w:rsidRPr="001E7B87">
        <w:rPr>
          <w:sz w:val="24"/>
          <w:szCs w:val="24"/>
          <w:lang w:val="fr-BE"/>
        </w:rPr>
        <w:t xml:space="preserve"> </w:t>
      </w:r>
      <w:r w:rsidRPr="001E7B87">
        <w:rPr>
          <w:b/>
          <w:bCs/>
          <w:sz w:val="24"/>
          <w:szCs w:val="24"/>
          <w:lang w:val="fr-BE"/>
        </w:rPr>
        <w:t>Reconnaître les arnaques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– Exemples d’arnaques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– Exemple concret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– Ce qu’il faut retenir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 xml:space="preserve">– </w:t>
      </w:r>
      <w:r w:rsidRPr="001E7B87">
        <w:rPr>
          <w:rFonts w:ascii="Segoe UI Emoji" w:hAnsi="Segoe UI Emoji" w:cs="Segoe UI Emoji"/>
          <w:sz w:val="24"/>
          <w:szCs w:val="24"/>
          <w:lang w:val="fr-BE"/>
        </w:rPr>
        <w:t>⚠️</w:t>
      </w:r>
      <w:r w:rsidRPr="001E7B87">
        <w:rPr>
          <w:sz w:val="24"/>
          <w:szCs w:val="24"/>
          <w:lang w:val="fr-BE"/>
        </w:rPr>
        <w:t xml:space="preserve"> Erreur fréquente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 xml:space="preserve">– </w:t>
      </w:r>
      <w:r w:rsidRPr="001E7B87">
        <w:rPr>
          <w:rFonts w:ascii="Segoe UI Symbol" w:hAnsi="Segoe UI Symbol" w:cs="Segoe UI Symbol"/>
          <w:sz w:val="24"/>
          <w:szCs w:val="24"/>
          <w:lang w:val="fr-BE"/>
        </w:rPr>
        <w:t>✔</w:t>
      </w:r>
      <w:r w:rsidRPr="001E7B87">
        <w:rPr>
          <w:sz w:val="24"/>
          <w:szCs w:val="24"/>
          <w:lang w:val="fr-BE"/>
        </w:rPr>
        <w:t xml:space="preserve"> Conseil pratique</w:t>
      </w:r>
    </w:p>
    <w:p w14:paraId="4342CF65" w14:textId="77777777" w:rsidR="001E7B87" w:rsidRPr="001E7B87" w:rsidRDefault="001E7B87" w:rsidP="001E7B87">
      <w:pPr>
        <w:rPr>
          <w:sz w:val="24"/>
          <w:szCs w:val="24"/>
          <w:lang w:val="fr-BE"/>
        </w:rPr>
      </w:pPr>
      <w:r w:rsidRPr="001E7B87">
        <w:rPr>
          <w:rFonts w:ascii="Segoe UI Emoji" w:hAnsi="Segoe UI Emoji" w:cs="Segoe UI Emoji"/>
          <w:sz w:val="24"/>
          <w:szCs w:val="24"/>
          <w:lang w:val="fr-BE"/>
        </w:rPr>
        <w:t>🔵</w:t>
      </w:r>
      <w:r w:rsidRPr="001E7B87">
        <w:rPr>
          <w:sz w:val="24"/>
          <w:szCs w:val="24"/>
          <w:lang w:val="fr-BE"/>
        </w:rPr>
        <w:t xml:space="preserve"> </w:t>
      </w:r>
      <w:r w:rsidRPr="001E7B87">
        <w:rPr>
          <w:b/>
          <w:bCs/>
          <w:sz w:val="24"/>
          <w:szCs w:val="24"/>
          <w:lang w:val="fr-BE"/>
        </w:rPr>
        <w:t>Utiliser un compte bancaire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– À quoi sert un compte bancaire ?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– Exemple concret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– Ce qu’il faut retenir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 xml:space="preserve">– </w:t>
      </w:r>
      <w:r w:rsidRPr="001E7B87">
        <w:rPr>
          <w:rFonts w:ascii="Segoe UI Emoji" w:hAnsi="Segoe UI Emoji" w:cs="Segoe UI Emoji"/>
          <w:sz w:val="24"/>
          <w:szCs w:val="24"/>
          <w:lang w:val="fr-BE"/>
        </w:rPr>
        <w:t>⚠️</w:t>
      </w:r>
      <w:r w:rsidRPr="001E7B87">
        <w:rPr>
          <w:sz w:val="24"/>
          <w:szCs w:val="24"/>
          <w:lang w:val="fr-BE"/>
        </w:rPr>
        <w:t xml:space="preserve"> Erreur fréquente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 xml:space="preserve">– </w:t>
      </w:r>
      <w:r w:rsidRPr="001E7B87">
        <w:rPr>
          <w:rFonts w:ascii="Segoe UI Symbol" w:hAnsi="Segoe UI Symbol" w:cs="Segoe UI Symbol"/>
          <w:sz w:val="24"/>
          <w:szCs w:val="24"/>
          <w:lang w:val="fr-BE"/>
        </w:rPr>
        <w:t>✔</w:t>
      </w:r>
      <w:r w:rsidRPr="001E7B87">
        <w:rPr>
          <w:sz w:val="24"/>
          <w:szCs w:val="24"/>
          <w:lang w:val="fr-BE"/>
        </w:rPr>
        <w:t xml:space="preserve"> Conseil pratique</w:t>
      </w:r>
    </w:p>
    <w:p w14:paraId="751B233D" w14:textId="77777777" w:rsidR="001E7B87" w:rsidRPr="001E7B87" w:rsidRDefault="001E7B87" w:rsidP="001E7B87">
      <w:pPr>
        <w:rPr>
          <w:sz w:val="24"/>
          <w:szCs w:val="24"/>
          <w:lang w:val="fr-BE"/>
        </w:rPr>
      </w:pPr>
      <w:r w:rsidRPr="001E7B87">
        <w:rPr>
          <w:rFonts w:ascii="Segoe UI Emoji" w:hAnsi="Segoe UI Emoji" w:cs="Segoe UI Emoji"/>
          <w:sz w:val="24"/>
          <w:szCs w:val="24"/>
          <w:lang w:val="fr-BE"/>
        </w:rPr>
        <w:t>🔵</w:t>
      </w:r>
      <w:r w:rsidRPr="001E7B87">
        <w:rPr>
          <w:sz w:val="24"/>
          <w:szCs w:val="24"/>
          <w:lang w:val="fr-BE"/>
        </w:rPr>
        <w:t xml:space="preserve"> </w:t>
      </w:r>
      <w:r w:rsidRPr="001E7B87">
        <w:rPr>
          <w:b/>
          <w:bCs/>
          <w:sz w:val="24"/>
          <w:szCs w:val="24"/>
          <w:lang w:val="fr-BE"/>
        </w:rPr>
        <w:t>Service bancaire de base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– À quoi sert un compte bancaire ?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– Exemple concret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– Ce qu’il faut retenir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 xml:space="preserve">– </w:t>
      </w:r>
      <w:r w:rsidRPr="001E7B87">
        <w:rPr>
          <w:rFonts w:ascii="Segoe UI Emoji" w:hAnsi="Segoe UI Emoji" w:cs="Segoe UI Emoji"/>
          <w:sz w:val="24"/>
          <w:szCs w:val="24"/>
          <w:lang w:val="fr-BE"/>
        </w:rPr>
        <w:t>⚠️</w:t>
      </w:r>
      <w:r w:rsidRPr="001E7B87">
        <w:rPr>
          <w:sz w:val="24"/>
          <w:szCs w:val="24"/>
          <w:lang w:val="fr-BE"/>
        </w:rPr>
        <w:t xml:space="preserve"> Erreur fréquente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 xml:space="preserve">– </w:t>
      </w:r>
      <w:r w:rsidRPr="001E7B87">
        <w:rPr>
          <w:rFonts w:ascii="Segoe UI Symbol" w:hAnsi="Segoe UI Symbol" w:cs="Segoe UI Symbol"/>
          <w:sz w:val="24"/>
          <w:szCs w:val="24"/>
          <w:lang w:val="fr-BE"/>
        </w:rPr>
        <w:t>✔</w:t>
      </w:r>
      <w:r w:rsidRPr="001E7B87">
        <w:rPr>
          <w:sz w:val="24"/>
          <w:szCs w:val="24"/>
          <w:lang w:val="fr-BE"/>
        </w:rPr>
        <w:t xml:space="preserve"> Conseil pratique</w:t>
      </w:r>
    </w:p>
    <w:p w14:paraId="2D23DB4A" w14:textId="77777777" w:rsidR="001E7B87" w:rsidRPr="001E7B87" w:rsidRDefault="001E7B87" w:rsidP="001E7B87">
      <w:pPr>
        <w:rPr>
          <w:sz w:val="24"/>
          <w:szCs w:val="24"/>
          <w:lang w:val="fr-BE"/>
        </w:rPr>
      </w:pPr>
      <w:r w:rsidRPr="001E7B87">
        <w:rPr>
          <w:rFonts w:ascii="Segoe UI Emoji" w:hAnsi="Segoe UI Emoji" w:cs="Segoe UI Emoji"/>
          <w:sz w:val="24"/>
          <w:szCs w:val="24"/>
          <w:lang w:val="fr-BE"/>
        </w:rPr>
        <w:t>🔵</w:t>
      </w:r>
      <w:r w:rsidRPr="001E7B87">
        <w:rPr>
          <w:sz w:val="24"/>
          <w:szCs w:val="24"/>
          <w:lang w:val="fr-BE"/>
        </w:rPr>
        <w:t xml:space="preserve"> </w:t>
      </w:r>
      <w:r w:rsidRPr="001E7B87">
        <w:rPr>
          <w:b/>
          <w:bCs/>
          <w:sz w:val="24"/>
          <w:szCs w:val="24"/>
          <w:lang w:val="fr-BE"/>
        </w:rPr>
        <w:t>Comprendre les dettes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– Comment se crée une dette ?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– Exemple concret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– Ce qu’il faut retenir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 xml:space="preserve">– </w:t>
      </w:r>
      <w:r w:rsidRPr="001E7B87">
        <w:rPr>
          <w:rFonts w:ascii="Segoe UI Emoji" w:hAnsi="Segoe UI Emoji" w:cs="Segoe UI Emoji"/>
          <w:sz w:val="24"/>
          <w:szCs w:val="24"/>
          <w:lang w:val="fr-BE"/>
        </w:rPr>
        <w:t>⚠️</w:t>
      </w:r>
      <w:r w:rsidRPr="001E7B87">
        <w:rPr>
          <w:sz w:val="24"/>
          <w:szCs w:val="24"/>
          <w:lang w:val="fr-BE"/>
        </w:rPr>
        <w:t xml:space="preserve"> Erreur fréquente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 xml:space="preserve">– </w:t>
      </w:r>
      <w:r w:rsidRPr="001E7B87">
        <w:rPr>
          <w:rFonts w:ascii="Segoe UI Symbol" w:hAnsi="Segoe UI Symbol" w:cs="Segoe UI Symbol"/>
          <w:sz w:val="24"/>
          <w:szCs w:val="24"/>
          <w:lang w:val="fr-BE"/>
        </w:rPr>
        <w:t>✔</w:t>
      </w:r>
      <w:r w:rsidRPr="001E7B87">
        <w:rPr>
          <w:sz w:val="24"/>
          <w:szCs w:val="24"/>
          <w:lang w:val="fr-BE"/>
        </w:rPr>
        <w:t xml:space="preserve"> Conseil pratique</w:t>
      </w:r>
    </w:p>
    <w:p w14:paraId="53A070BC" w14:textId="77777777" w:rsidR="001E7B87" w:rsidRPr="001E7B87" w:rsidRDefault="001E7B87" w:rsidP="001E7B87">
      <w:pPr>
        <w:rPr>
          <w:sz w:val="24"/>
          <w:szCs w:val="24"/>
          <w:lang w:val="fr-BE"/>
        </w:rPr>
      </w:pPr>
      <w:r w:rsidRPr="001E7B87">
        <w:rPr>
          <w:rFonts w:ascii="Segoe UI Emoji" w:hAnsi="Segoe UI Emoji" w:cs="Segoe UI Emoji"/>
          <w:sz w:val="24"/>
          <w:szCs w:val="24"/>
          <w:lang w:val="fr-BE"/>
        </w:rPr>
        <w:t>🔵</w:t>
      </w:r>
      <w:r w:rsidRPr="001E7B87">
        <w:rPr>
          <w:sz w:val="24"/>
          <w:szCs w:val="24"/>
          <w:lang w:val="fr-BE"/>
        </w:rPr>
        <w:t xml:space="preserve"> </w:t>
      </w:r>
      <w:r w:rsidRPr="001E7B87">
        <w:rPr>
          <w:b/>
          <w:bCs/>
          <w:sz w:val="24"/>
          <w:szCs w:val="24"/>
          <w:lang w:val="fr-BE"/>
        </w:rPr>
        <w:t>Demander de l’aide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– Qui peut aider ?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– Exemple concret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– Ce qu’il faut retenir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 xml:space="preserve">– </w:t>
      </w:r>
      <w:r w:rsidRPr="001E7B87">
        <w:rPr>
          <w:rFonts w:ascii="Segoe UI Emoji" w:hAnsi="Segoe UI Emoji" w:cs="Segoe UI Emoji"/>
          <w:sz w:val="24"/>
          <w:szCs w:val="24"/>
          <w:lang w:val="fr-BE"/>
        </w:rPr>
        <w:t>⚠️</w:t>
      </w:r>
      <w:r w:rsidRPr="001E7B87">
        <w:rPr>
          <w:sz w:val="24"/>
          <w:szCs w:val="24"/>
          <w:lang w:val="fr-BE"/>
        </w:rPr>
        <w:t xml:space="preserve"> Erreur fréquente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 xml:space="preserve">– </w:t>
      </w:r>
      <w:r w:rsidRPr="001E7B87">
        <w:rPr>
          <w:rFonts w:ascii="Segoe UI Symbol" w:hAnsi="Segoe UI Symbol" w:cs="Segoe UI Symbol"/>
          <w:sz w:val="24"/>
          <w:szCs w:val="24"/>
          <w:lang w:val="fr-BE"/>
        </w:rPr>
        <w:t>✔</w:t>
      </w:r>
      <w:r w:rsidRPr="001E7B87">
        <w:rPr>
          <w:sz w:val="24"/>
          <w:szCs w:val="24"/>
          <w:lang w:val="fr-BE"/>
        </w:rPr>
        <w:t xml:space="preserve"> Conseil pratique</w:t>
      </w:r>
    </w:p>
    <w:p w14:paraId="4D11C7BE" w14:textId="77777777" w:rsidR="001E7B87" w:rsidRPr="001E7B87" w:rsidRDefault="001E7B87" w:rsidP="001E7B87">
      <w:pPr>
        <w:rPr>
          <w:sz w:val="24"/>
          <w:szCs w:val="24"/>
          <w:lang w:val="fr-BE"/>
        </w:rPr>
      </w:pPr>
      <w:r w:rsidRPr="001E7B87">
        <w:rPr>
          <w:rFonts w:ascii="Segoe UI Emoji" w:hAnsi="Segoe UI Emoji" w:cs="Segoe UI Emoji"/>
          <w:sz w:val="24"/>
          <w:szCs w:val="24"/>
          <w:lang w:val="fr-BE"/>
        </w:rPr>
        <w:t>🔵</w:t>
      </w:r>
      <w:r w:rsidRPr="001E7B87">
        <w:rPr>
          <w:sz w:val="24"/>
          <w:szCs w:val="24"/>
          <w:lang w:val="fr-BE"/>
        </w:rPr>
        <w:t xml:space="preserve"> </w:t>
      </w:r>
      <w:r w:rsidRPr="001E7B87">
        <w:rPr>
          <w:b/>
          <w:bCs/>
          <w:sz w:val="24"/>
          <w:szCs w:val="24"/>
          <w:lang w:val="fr-BE"/>
        </w:rPr>
        <w:t>Guide de décision financière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– Questions à se poser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– Exemple concret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– Ce qu’il faut retenir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lastRenderedPageBreak/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 xml:space="preserve">– </w:t>
      </w:r>
      <w:r w:rsidRPr="001E7B87">
        <w:rPr>
          <w:rFonts w:ascii="Segoe UI Emoji" w:hAnsi="Segoe UI Emoji" w:cs="Segoe UI Emoji"/>
          <w:sz w:val="24"/>
          <w:szCs w:val="24"/>
          <w:lang w:val="fr-BE"/>
        </w:rPr>
        <w:t>⚠️</w:t>
      </w:r>
      <w:r w:rsidRPr="001E7B87">
        <w:rPr>
          <w:sz w:val="24"/>
          <w:szCs w:val="24"/>
          <w:lang w:val="fr-BE"/>
        </w:rPr>
        <w:t xml:space="preserve"> Erreur fréquente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 xml:space="preserve">– </w:t>
      </w:r>
      <w:r w:rsidRPr="001E7B87">
        <w:rPr>
          <w:rFonts w:ascii="Segoe UI Symbol" w:hAnsi="Segoe UI Symbol" w:cs="Segoe UI Symbol"/>
          <w:sz w:val="24"/>
          <w:szCs w:val="24"/>
          <w:lang w:val="fr-BE"/>
        </w:rPr>
        <w:t>✔</w:t>
      </w:r>
      <w:r w:rsidRPr="001E7B87">
        <w:rPr>
          <w:sz w:val="24"/>
          <w:szCs w:val="24"/>
          <w:lang w:val="fr-BE"/>
        </w:rPr>
        <w:t xml:space="preserve"> Conseil pratique</w:t>
      </w:r>
    </w:p>
    <w:p w14:paraId="3E28AFFF" w14:textId="77777777" w:rsidR="001E7B87" w:rsidRPr="001E7B87" w:rsidRDefault="001E7B87" w:rsidP="001E7B87">
      <w:pPr>
        <w:rPr>
          <w:sz w:val="24"/>
          <w:szCs w:val="24"/>
          <w:lang w:val="fr-BE"/>
        </w:rPr>
      </w:pPr>
      <w:r w:rsidRPr="001E7B87">
        <w:rPr>
          <w:rFonts w:ascii="Segoe UI Emoji" w:hAnsi="Segoe UI Emoji" w:cs="Segoe UI Emoji"/>
          <w:sz w:val="24"/>
          <w:szCs w:val="24"/>
          <w:lang w:val="fr-BE"/>
        </w:rPr>
        <w:t>🔵</w:t>
      </w:r>
      <w:r w:rsidRPr="001E7B87">
        <w:rPr>
          <w:sz w:val="24"/>
          <w:szCs w:val="24"/>
          <w:lang w:val="fr-BE"/>
        </w:rPr>
        <w:t xml:space="preserve"> </w:t>
      </w:r>
      <w:r w:rsidRPr="001E7B87">
        <w:rPr>
          <w:b/>
          <w:bCs/>
          <w:sz w:val="24"/>
          <w:szCs w:val="24"/>
          <w:lang w:val="fr-BE"/>
        </w:rPr>
        <w:t>Boîte à outils</w:t>
      </w:r>
      <w:r w:rsidRPr="001E7B87">
        <w:rPr>
          <w:sz w:val="24"/>
          <w:szCs w:val="24"/>
          <w:lang w:val="fr-BE"/>
        </w:rPr>
        <w:br/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 </w:t>
      </w:r>
      <w:r w:rsidRPr="001E7B87">
        <w:rPr>
          <w:sz w:val="24"/>
          <w:szCs w:val="24"/>
          <w:lang w:val="fr-BE"/>
        </w:rPr>
        <w:t>– Jeux pédagogiques</w:t>
      </w:r>
    </w:p>
    <w:p w14:paraId="52973783" w14:textId="1395FF25" w:rsidR="00D60732" w:rsidRDefault="001E7B87">
      <w:pPr>
        <w:rPr>
          <w:b/>
          <w:bCs/>
          <w:sz w:val="24"/>
          <w:szCs w:val="24"/>
          <w:lang w:val="fr-BE"/>
        </w:rPr>
      </w:pPr>
      <w:r w:rsidRPr="001E7B87">
        <w:rPr>
          <w:rFonts w:ascii="Segoe UI Emoji" w:hAnsi="Segoe UI Emoji" w:cs="Segoe UI Emoji"/>
          <w:sz w:val="24"/>
          <w:szCs w:val="24"/>
          <w:lang w:val="fr-BE"/>
        </w:rPr>
        <w:t>🔵</w:t>
      </w:r>
      <w:r w:rsidRPr="001E7B87">
        <w:rPr>
          <w:sz w:val="24"/>
          <w:szCs w:val="24"/>
          <w:lang w:val="fr-BE"/>
        </w:rPr>
        <w:t xml:space="preserve"> </w:t>
      </w:r>
      <w:r w:rsidRPr="001E7B87">
        <w:rPr>
          <w:b/>
          <w:bCs/>
          <w:sz w:val="24"/>
          <w:szCs w:val="24"/>
          <w:lang w:val="fr-BE"/>
        </w:rPr>
        <w:t>Les 10 réflexes financiers</w:t>
      </w:r>
    </w:p>
    <w:p w14:paraId="10D85379" w14:textId="4246EA94" w:rsidR="00704298" w:rsidRDefault="00704298">
      <w:pPr>
        <w:rPr>
          <w:rFonts w:ascii="Segoe UI Emoji" w:hAnsi="Segoe UI Emoji" w:cs="Segoe UI Emoji"/>
          <w:b/>
          <w:bCs/>
          <w:sz w:val="24"/>
          <w:szCs w:val="24"/>
          <w:lang w:val="fr-BE"/>
        </w:rPr>
      </w:pPr>
      <w:r w:rsidRPr="001E7B87">
        <w:rPr>
          <w:rFonts w:ascii="Segoe UI Emoji" w:hAnsi="Segoe UI Emoji" w:cs="Segoe UI Emoji"/>
          <w:sz w:val="24"/>
          <w:szCs w:val="24"/>
          <w:lang w:val="fr-BE"/>
        </w:rPr>
        <w:t>🔵</w:t>
      </w:r>
      <w:r w:rsidRPr="00704298">
        <w:rPr>
          <w:rFonts w:ascii="Segoe UI Emoji" w:hAnsi="Segoe UI Emoji" w:cs="Segoe UI Emoji"/>
          <w:b/>
          <w:bCs/>
          <w:sz w:val="24"/>
          <w:szCs w:val="24"/>
          <w:lang w:val="fr-BE"/>
        </w:rPr>
        <w:t>Documents utiles :</w:t>
      </w:r>
    </w:p>
    <w:p w14:paraId="344511AF" w14:textId="33D8B5F9" w:rsidR="00704298" w:rsidRDefault="00704298" w:rsidP="00704298">
      <w:pPr>
        <w:pStyle w:val="Paragraphedeliste"/>
        <w:numPr>
          <w:ilvl w:val="0"/>
          <w:numId w:val="36"/>
        </w:numPr>
        <w:rPr>
          <w:lang w:val="fr-BE"/>
        </w:rPr>
      </w:pPr>
      <w:r>
        <w:rPr>
          <w:lang w:val="fr-BE"/>
        </w:rPr>
        <w:t>Grille budgétaire mensuelle</w:t>
      </w:r>
    </w:p>
    <w:p w14:paraId="2C297639" w14:textId="215C06C6" w:rsidR="00704298" w:rsidRDefault="00704298" w:rsidP="00704298">
      <w:pPr>
        <w:pStyle w:val="Paragraphedeliste"/>
        <w:numPr>
          <w:ilvl w:val="0"/>
          <w:numId w:val="36"/>
        </w:numPr>
        <w:rPr>
          <w:lang w:val="fr-BE"/>
        </w:rPr>
      </w:pPr>
      <w:r>
        <w:rPr>
          <w:lang w:val="fr-BE"/>
        </w:rPr>
        <w:t>Grille budgétaire annuelle (GILS-Centre de référence de la province de Liège)</w:t>
      </w:r>
    </w:p>
    <w:p w14:paraId="6331F372" w14:textId="71A9A233" w:rsidR="00704298" w:rsidRPr="00704298" w:rsidRDefault="00704298" w:rsidP="00704298">
      <w:pPr>
        <w:pStyle w:val="Paragraphedeliste"/>
        <w:numPr>
          <w:ilvl w:val="0"/>
          <w:numId w:val="36"/>
        </w:numPr>
        <w:rPr>
          <w:lang w:val="fr-BE"/>
        </w:rPr>
      </w:pPr>
      <w:r>
        <w:rPr>
          <w:lang w:val="fr-BE"/>
        </w:rPr>
        <w:t>Schéma « classique » de la procédure de Règlement collectif de Dettes (RCD)- CRENO</w:t>
      </w:r>
    </w:p>
    <w:p w14:paraId="0E397D7A" w14:textId="77777777" w:rsidR="00D60732" w:rsidRPr="00C33191" w:rsidRDefault="00000000">
      <w:pPr>
        <w:pStyle w:val="Titre1"/>
        <w:rPr>
          <w:color w:val="auto"/>
          <w:lang w:val="fr-BE"/>
        </w:rPr>
      </w:pPr>
      <w:r w:rsidRPr="00C33191">
        <w:rPr>
          <w:color w:val="auto"/>
          <w:lang w:val="fr-BE"/>
        </w:rPr>
        <w:t>Pourquoi ce carnet ?</w:t>
      </w:r>
    </w:p>
    <w:p w14:paraId="4E8F5F7A" w14:textId="77777777" w:rsidR="00D60732" w:rsidRPr="001E7B87" w:rsidRDefault="00000000">
      <w:pPr>
        <w:rPr>
          <w:sz w:val="24"/>
          <w:szCs w:val="24"/>
          <w:lang w:val="fr-BE"/>
        </w:rPr>
      </w:pPr>
      <w:r w:rsidRPr="001E7B87">
        <w:rPr>
          <w:sz w:val="24"/>
          <w:szCs w:val="24"/>
          <w:lang w:val="fr-BE"/>
        </w:rPr>
        <w:t>Ce carnet a été conçu pour aider à :</w:t>
      </w:r>
    </w:p>
    <w:p w14:paraId="6D4EA0F6" w14:textId="55117878" w:rsidR="00D60732" w:rsidRPr="001E7B87" w:rsidRDefault="00000000">
      <w:pPr>
        <w:rPr>
          <w:sz w:val="24"/>
          <w:szCs w:val="24"/>
          <w:lang w:val="fr-BE"/>
        </w:rPr>
      </w:pPr>
      <w:r w:rsidRPr="001E7B87">
        <w:rPr>
          <w:sz w:val="24"/>
          <w:szCs w:val="24"/>
          <w:lang w:val="fr-BE"/>
        </w:rPr>
        <w:t xml:space="preserve">- </w:t>
      </w:r>
      <w:r w:rsidR="001F6215" w:rsidRPr="001E7B87">
        <w:rPr>
          <w:sz w:val="24"/>
          <w:szCs w:val="24"/>
          <w:lang w:val="fr-BE"/>
        </w:rPr>
        <w:t>C</w:t>
      </w:r>
      <w:r w:rsidRPr="001E7B87">
        <w:rPr>
          <w:sz w:val="24"/>
          <w:szCs w:val="24"/>
          <w:lang w:val="fr-BE"/>
        </w:rPr>
        <w:t>omprendre les finances du quotidien</w:t>
      </w:r>
    </w:p>
    <w:p w14:paraId="7C81EECE" w14:textId="456E3CC2" w:rsidR="00D60732" w:rsidRPr="001E7B87" w:rsidRDefault="00000000">
      <w:pPr>
        <w:rPr>
          <w:sz w:val="24"/>
          <w:szCs w:val="24"/>
          <w:lang w:val="fr-BE"/>
        </w:rPr>
      </w:pPr>
      <w:r w:rsidRPr="001E7B87">
        <w:rPr>
          <w:sz w:val="24"/>
          <w:szCs w:val="24"/>
          <w:lang w:val="fr-BE"/>
        </w:rPr>
        <w:t xml:space="preserve">- </w:t>
      </w:r>
      <w:r w:rsidR="001F6215" w:rsidRPr="001E7B87">
        <w:rPr>
          <w:sz w:val="24"/>
          <w:szCs w:val="24"/>
          <w:lang w:val="fr-BE"/>
        </w:rPr>
        <w:t>E</w:t>
      </w:r>
      <w:r w:rsidRPr="001E7B87">
        <w:rPr>
          <w:sz w:val="24"/>
          <w:szCs w:val="24"/>
          <w:lang w:val="fr-BE"/>
        </w:rPr>
        <w:t>viter certains pièges</w:t>
      </w:r>
    </w:p>
    <w:p w14:paraId="1FB35557" w14:textId="5BBEF266" w:rsidR="00D60732" w:rsidRPr="001E7B87" w:rsidRDefault="00000000">
      <w:pPr>
        <w:rPr>
          <w:sz w:val="24"/>
          <w:szCs w:val="24"/>
          <w:lang w:val="fr-BE"/>
        </w:rPr>
      </w:pPr>
      <w:r w:rsidRPr="001E7B87">
        <w:rPr>
          <w:sz w:val="24"/>
          <w:szCs w:val="24"/>
          <w:lang w:val="fr-BE"/>
        </w:rPr>
        <w:t xml:space="preserve">- </w:t>
      </w:r>
      <w:r w:rsidR="001F6215" w:rsidRPr="001E7B87">
        <w:rPr>
          <w:sz w:val="24"/>
          <w:szCs w:val="24"/>
          <w:lang w:val="fr-BE"/>
        </w:rPr>
        <w:t>A</w:t>
      </w:r>
      <w:r w:rsidRPr="001E7B87">
        <w:rPr>
          <w:sz w:val="24"/>
          <w:szCs w:val="24"/>
          <w:lang w:val="fr-BE"/>
        </w:rPr>
        <w:t>pprendre à prendre des décisions financières</w:t>
      </w:r>
    </w:p>
    <w:p w14:paraId="3DDDB1DD" w14:textId="334B44DF" w:rsidR="00D60732" w:rsidRPr="001E7B87" w:rsidRDefault="00000000">
      <w:pPr>
        <w:rPr>
          <w:sz w:val="24"/>
          <w:szCs w:val="24"/>
          <w:lang w:val="fr-BE"/>
        </w:rPr>
      </w:pPr>
      <w:r w:rsidRPr="001E7B87">
        <w:rPr>
          <w:sz w:val="24"/>
          <w:szCs w:val="24"/>
          <w:lang w:val="fr-BE"/>
        </w:rPr>
        <w:t xml:space="preserve">- </w:t>
      </w:r>
      <w:r w:rsidR="001F6215" w:rsidRPr="001E7B87">
        <w:rPr>
          <w:sz w:val="24"/>
          <w:szCs w:val="24"/>
          <w:lang w:val="fr-BE"/>
        </w:rPr>
        <w:t>S</w:t>
      </w:r>
      <w:r w:rsidRPr="001E7B87">
        <w:rPr>
          <w:sz w:val="24"/>
          <w:szCs w:val="24"/>
          <w:lang w:val="fr-BE"/>
        </w:rPr>
        <w:t>avoir où demander de l’aide</w:t>
      </w:r>
    </w:p>
    <w:p w14:paraId="19D35F80" w14:textId="77777777" w:rsidR="00D60732" w:rsidRPr="001E7B87" w:rsidRDefault="00000000">
      <w:pPr>
        <w:rPr>
          <w:sz w:val="24"/>
          <w:szCs w:val="24"/>
          <w:lang w:val="fr-BE"/>
        </w:rPr>
      </w:pPr>
      <w:r w:rsidRPr="001E7B87">
        <w:rPr>
          <w:sz w:val="24"/>
          <w:szCs w:val="24"/>
          <w:lang w:val="fr-BE"/>
        </w:rPr>
        <w:t>Il peut être utilisé pendant une formation, à la maison ou avec un travailleur social.</w:t>
      </w:r>
    </w:p>
    <w:p w14:paraId="67DDCA20" w14:textId="60C416DD" w:rsidR="00D60732" w:rsidRPr="00C33191" w:rsidRDefault="00000000">
      <w:pPr>
        <w:pStyle w:val="Titre1"/>
        <w:rPr>
          <w:color w:val="auto"/>
          <w:sz w:val="24"/>
          <w:szCs w:val="24"/>
          <w:lang w:val="fr-BE"/>
        </w:rPr>
      </w:pPr>
      <w:r w:rsidRPr="00C33191">
        <w:rPr>
          <w:color w:val="auto"/>
          <w:sz w:val="24"/>
          <w:szCs w:val="24"/>
          <w:lang w:val="fr-BE"/>
        </w:rPr>
        <w:t>Comment utiliser ce carnet</w:t>
      </w:r>
    </w:p>
    <w:p w14:paraId="42A023A3" w14:textId="77777777" w:rsidR="00D60732" w:rsidRPr="001E7B87" w:rsidRDefault="00000000">
      <w:pPr>
        <w:rPr>
          <w:sz w:val="24"/>
          <w:szCs w:val="24"/>
          <w:lang w:val="fr-BE"/>
        </w:rPr>
      </w:pPr>
      <w:r w:rsidRPr="001E7B87">
        <w:rPr>
          <w:sz w:val="24"/>
          <w:szCs w:val="24"/>
          <w:lang w:val="fr-BE"/>
        </w:rPr>
        <w:t xml:space="preserve">Vous pouvez lire ce carnet du début à la fin ou consulter directement la partie qui correspond à votre situation : </w:t>
      </w:r>
    </w:p>
    <w:p w14:paraId="2731CB33" w14:textId="02FE8DF1" w:rsidR="00D60732" w:rsidRPr="001474DE" w:rsidRDefault="001474DE">
      <w:pPr>
        <w:rPr>
          <w:lang w:val="fr-BE"/>
        </w:rPr>
      </w:pPr>
      <w:r w:rsidRPr="001E7B87">
        <w:rPr>
          <w:sz w:val="24"/>
          <w:szCs w:val="24"/>
          <w:lang w:val="fr-BE"/>
        </w:rPr>
        <w:t>Budget, factures, dettes, arnaques ou compte bancaire.</w:t>
      </w:r>
    </w:p>
    <w:p w14:paraId="4259EC21" w14:textId="77777777" w:rsidR="006154E7" w:rsidRDefault="006154E7">
      <w:pPr>
        <w:pStyle w:val="Titre1"/>
        <w:rPr>
          <w:lang w:val="fr-BE"/>
        </w:rPr>
      </w:pPr>
    </w:p>
    <w:p w14:paraId="22347D5E" w14:textId="77777777" w:rsidR="006154E7" w:rsidRDefault="006154E7">
      <w:pPr>
        <w:pStyle w:val="Titre1"/>
        <w:rPr>
          <w:lang w:val="fr-BE"/>
        </w:rPr>
      </w:pPr>
    </w:p>
    <w:p w14:paraId="4AE328F2" w14:textId="77777777" w:rsidR="006154E7" w:rsidRDefault="006154E7">
      <w:pPr>
        <w:rPr>
          <w:sz w:val="24"/>
          <w:szCs w:val="24"/>
          <w:lang w:val="fr-BE"/>
        </w:rPr>
      </w:pPr>
    </w:p>
    <w:p w14:paraId="1CBDD0F1" w14:textId="77777777" w:rsidR="006154E7" w:rsidRPr="006154E7" w:rsidRDefault="006154E7" w:rsidP="006154E7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BE"/>
        </w:rPr>
      </w:pPr>
      <w:r w:rsidRPr="006154E7">
        <w:rPr>
          <w:lang w:val="fr-BE"/>
        </w:rPr>
        <w:lastRenderedPageBreak/>
        <w:t>Comprendre comment fonctionne l’argent</w:t>
      </w:r>
    </w:p>
    <w:p w14:paraId="39055CC2" w14:textId="77777777" w:rsidR="006154E7" w:rsidRDefault="006154E7" w:rsidP="006154E7">
      <w:pPr>
        <w:rPr>
          <w:sz w:val="24"/>
          <w:szCs w:val="24"/>
          <w:lang w:val="fr-BE"/>
        </w:rPr>
      </w:pPr>
    </w:p>
    <w:p w14:paraId="58320DA9" w14:textId="77777777" w:rsidR="006154E7" w:rsidRDefault="006154E7">
      <w:pPr>
        <w:rPr>
          <w:sz w:val="24"/>
          <w:szCs w:val="24"/>
          <w:lang w:val="fr-BE"/>
        </w:rPr>
      </w:pPr>
    </w:p>
    <w:p w14:paraId="76979A97" w14:textId="206184D8" w:rsidR="00D60732" w:rsidRPr="001E7B87" w:rsidRDefault="00000000">
      <w:pPr>
        <w:rPr>
          <w:sz w:val="24"/>
          <w:szCs w:val="24"/>
          <w:lang w:val="fr-BE"/>
        </w:rPr>
      </w:pPr>
      <w:r w:rsidRPr="006154E7">
        <w:rPr>
          <w:sz w:val="24"/>
          <w:szCs w:val="24"/>
          <w:u w:val="single"/>
          <w:lang w:val="fr-BE"/>
        </w:rPr>
        <w:t>Un budget repose sur plusieurs éléments</w:t>
      </w:r>
      <w:r w:rsidRPr="001E7B87">
        <w:rPr>
          <w:sz w:val="24"/>
          <w:szCs w:val="24"/>
          <w:lang w:val="fr-BE"/>
        </w:rPr>
        <w:t xml:space="preserve"> :</w:t>
      </w:r>
    </w:p>
    <w:p w14:paraId="311286FF" w14:textId="0D4228CD" w:rsidR="00D60732" w:rsidRPr="001E7B87" w:rsidRDefault="00000000">
      <w:pPr>
        <w:rPr>
          <w:sz w:val="24"/>
          <w:szCs w:val="24"/>
          <w:lang w:val="fr-BE"/>
        </w:rPr>
      </w:pPr>
      <w:r w:rsidRPr="001E7B87">
        <w:rPr>
          <w:sz w:val="24"/>
          <w:szCs w:val="24"/>
          <w:lang w:val="fr-BE"/>
        </w:rPr>
        <w:t xml:space="preserve">- </w:t>
      </w:r>
      <w:r w:rsidR="00BF3920" w:rsidRPr="001E7B87">
        <w:rPr>
          <w:sz w:val="24"/>
          <w:szCs w:val="24"/>
          <w:lang w:val="fr-BE"/>
        </w:rPr>
        <w:t>L</w:t>
      </w:r>
      <w:r w:rsidRPr="001E7B87">
        <w:rPr>
          <w:sz w:val="24"/>
          <w:szCs w:val="24"/>
          <w:lang w:val="fr-BE"/>
        </w:rPr>
        <w:t>es revenus</w:t>
      </w:r>
    </w:p>
    <w:p w14:paraId="2ED1AD18" w14:textId="025E5975" w:rsidR="00D60732" w:rsidRPr="001E7B87" w:rsidRDefault="00000000">
      <w:pPr>
        <w:rPr>
          <w:sz w:val="24"/>
          <w:szCs w:val="24"/>
          <w:lang w:val="fr-BE"/>
        </w:rPr>
      </w:pPr>
      <w:r w:rsidRPr="001E7B87">
        <w:rPr>
          <w:sz w:val="24"/>
          <w:szCs w:val="24"/>
          <w:lang w:val="fr-BE"/>
        </w:rPr>
        <w:t xml:space="preserve">- </w:t>
      </w:r>
      <w:r w:rsidR="00BF3920" w:rsidRPr="001E7B87">
        <w:rPr>
          <w:sz w:val="24"/>
          <w:szCs w:val="24"/>
          <w:lang w:val="fr-BE"/>
        </w:rPr>
        <w:t>L</w:t>
      </w:r>
      <w:r w:rsidRPr="001E7B87">
        <w:rPr>
          <w:sz w:val="24"/>
          <w:szCs w:val="24"/>
          <w:lang w:val="fr-BE"/>
        </w:rPr>
        <w:t>es dépenses fixes</w:t>
      </w:r>
    </w:p>
    <w:p w14:paraId="3CEA3DFF" w14:textId="5AE15411" w:rsidR="00D60732" w:rsidRPr="001E7B87" w:rsidRDefault="00000000">
      <w:pPr>
        <w:rPr>
          <w:sz w:val="24"/>
          <w:szCs w:val="24"/>
          <w:lang w:val="fr-BE"/>
        </w:rPr>
      </w:pPr>
      <w:r w:rsidRPr="001E7B87">
        <w:rPr>
          <w:sz w:val="24"/>
          <w:szCs w:val="24"/>
          <w:lang w:val="fr-BE"/>
        </w:rPr>
        <w:t xml:space="preserve">- </w:t>
      </w:r>
      <w:r w:rsidR="00BF3920" w:rsidRPr="001E7B87">
        <w:rPr>
          <w:sz w:val="24"/>
          <w:szCs w:val="24"/>
          <w:lang w:val="fr-BE"/>
        </w:rPr>
        <w:t>L</w:t>
      </w:r>
      <w:r w:rsidRPr="001E7B87">
        <w:rPr>
          <w:sz w:val="24"/>
          <w:szCs w:val="24"/>
          <w:lang w:val="fr-BE"/>
        </w:rPr>
        <w:t>es dépenses variables</w:t>
      </w:r>
    </w:p>
    <w:p w14:paraId="01593608" w14:textId="1BE91F6B" w:rsidR="00D60732" w:rsidRPr="001E7B87" w:rsidRDefault="00000000">
      <w:pPr>
        <w:rPr>
          <w:sz w:val="24"/>
          <w:szCs w:val="24"/>
          <w:lang w:val="fr-BE"/>
        </w:rPr>
      </w:pPr>
      <w:r w:rsidRPr="001E7B87">
        <w:rPr>
          <w:sz w:val="24"/>
          <w:szCs w:val="24"/>
          <w:lang w:val="fr-BE"/>
        </w:rPr>
        <w:t xml:space="preserve">- </w:t>
      </w:r>
      <w:r w:rsidR="00BF3920" w:rsidRPr="001E7B87">
        <w:rPr>
          <w:sz w:val="24"/>
          <w:szCs w:val="24"/>
          <w:lang w:val="fr-BE"/>
        </w:rPr>
        <w:t>L</w:t>
      </w:r>
      <w:r w:rsidRPr="001E7B87">
        <w:rPr>
          <w:sz w:val="24"/>
          <w:szCs w:val="24"/>
          <w:lang w:val="fr-BE"/>
        </w:rPr>
        <w:t>es imprévus</w:t>
      </w:r>
    </w:p>
    <w:p w14:paraId="34AD6E2E" w14:textId="62D4232B" w:rsidR="006D2F03" w:rsidRDefault="00000000" w:rsidP="006D2F03">
      <w:pPr>
        <w:rPr>
          <w:sz w:val="24"/>
          <w:szCs w:val="24"/>
          <w:lang w:val="fr-BE"/>
        </w:rPr>
      </w:pPr>
      <w:r w:rsidRPr="001E7B87">
        <w:rPr>
          <w:sz w:val="24"/>
          <w:szCs w:val="24"/>
          <w:lang w:val="fr-BE"/>
        </w:rPr>
        <w:t xml:space="preserve">- </w:t>
      </w:r>
      <w:r w:rsidR="00BF3920" w:rsidRPr="001E7B87">
        <w:rPr>
          <w:sz w:val="24"/>
          <w:szCs w:val="24"/>
          <w:lang w:val="fr-BE"/>
        </w:rPr>
        <w:t>L</w:t>
      </w:r>
      <w:r w:rsidRPr="001E7B87">
        <w:rPr>
          <w:sz w:val="24"/>
          <w:szCs w:val="24"/>
          <w:lang w:val="fr-BE"/>
        </w:rPr>
        <w:t>e reste à vivre</w:t>
      </w:r>
    </w:p>
    <w:p w14:paraId="3686178E" w14:textId="77777777" w:rsidR="001E7B87" w:rsidRDefault="001E7B87" w:rsidP="006D2F03">
      <w:pPr>
        <w:rPr>
          <w:sz w:val="24"/>
          <w:szCs w:val="24"/>
          <w:lang w:val="fr-BE"/>
        </w:rPr>
      </w:pPr>
    </w:p>
    <w:p w14:paraId="3FC5FA5E" w14:textId="77777777" w:rsidR="006D2F03" w:rsidRPr="006154E7" w:rsidRDefault="00000000" w:rsidP="006D2F03">
      <w:pPr>
        <w:rPr>
          <w:b/>
          <w:bCs/>
          <w:u w:val="single"/>
          <w:lang w:val="fr-BE"/>
        </w:rPr>
      </w:pPr>
      <w:r w:rsidRPr="006154E7">
        <w:rPr>
          <w:b/>
          <w:bCs/>
          <w:u w:val="single"/>
          <w:lang w:val="fr-BE"/>
        </w:rPr>
        <w:t>Les revenus</w:t>
      </w:r>
    </w:p>
    <w:p w14:paraId="77FA8869" w14:textId="69986194" w:rsidR="006D2F03" w:rsidRPr="006154E7" w:rsidRDefault="007E4C7C" w:rsidP="006D2F03">
      <w:pPr>
        <w:rPr>
          <w:sz w:val="24"/>
          <w:szCs w:val="24"/>
          <w:lang w:val="fr-BE"/>
        </w:rPr>
      </w:pPr>
      <w:r w:rsidRPr="006154E7">
        <w:rPr>
          <w:sz w:val="24"/>
          <w:szCs w:val="24"/>
          <w:lang w:val="fr-BE"/>
        </w:rPr>
        <w:t>Les revenus, c’est l’argent qui entre chaque mois</w:t>
      </w:r>
      <w:r w:rsidR="00C33191" w:rsidRPr="006154E7">
        <w:rPr>
          <w:sz w:val="24"/>
          <w:szCs w:val="24"/>
          <w:lang w:val="fr-BE"/>
        </w:rPr>
        <w:t> :</w:t>
      </w:r>
    </w:p>
    <w:p w14:paraId="71EF3504" w14:textId="77777777" w:rsidR="006D2F03" w:rsidRDefault="007E4C7C" w:rsidP="006D2F03">
      <w:pPr>
        <w:rPr>
          <w:sz w:val="24"/>
          <w:szCs w:val="24"/>
          <w:lang w:val="fr-BE"/>
        </w:rPr>
      </w:pPr>
      <w:r w:rsidRPr="00D41C45">
        <w:rPr>
          <w:rFonts w:ascii="Segoe UI Emoji" w:hAnsi="Segoe UI Emoji" w:cs="Segoe UI Emoji"/>
          <w:sz w:val="24"/>
          <w:szCs w:val="24"/>
          <w:lang w:val="fr-BE"/>
        </w:rPr>
        <w:t>👉</w:t>
      </w:r>
      <w:r w:rsidRPr="00D41C45">
        <w:rPr>
          <w:sz w:val="24"/>
          <w:szCs w:val="24"/>
          <w:lang w:val="fr-BE"/>
        </w:rPr>
        <w:t xml:space="preserve"> C’est avec cet argent que vous allez :</w:t>
      </w:r>
    </w:p>
    <w:p w14:paraId="6AC34CA3" w14:textId="07C23596" w:rsidR="006D2F03" w:rsidRPr="00BF3920" w:rsidRDefault="007E4C7C" w:rsidP="00BF3920">
      <w:pPr>
        <w:pStyle w:val="Paragraphedeliste"/>
        <w:numPr>
          <w:ilvl w:val="0"/>
          <w:numId w:val="32"/>
        </w:numPr>
        <w:rPr>
          <w:sz w:val="24"/>
          <w:szCs w:val="24"/>
          <w:lang w:val="fr-BE"/>
        </w:rPr>
      </w:pPr>
      <w:r w:rsidRPr="00BF3920">
        <w:rPr>
          <w:sz w:val="24"/>
          <w:szCs w:val="24"/>
          <w:lang w:val="fr-BE"/>
        </w:rPr>
        <w:t xml:space="preserve">Payer vos factures </w:t>
      </w:r>
    </w:p>
    <w:p w14:paraId="0EDD2BFD" w14:textId="76ACCC6A" w:rsidR="006D2F03" w:rsidRPr="00BF3920" w:rsidRDefault="007E4C7C" w:rsidP="00BF3920">
      <w:pPr>
        <w:pStyle w:val="Paragraphedeliste"/>
        <w:numPr>
          <w:ilvl w:val="0"/>
          <w:numId w:val="32"/>
        </w:numPr>
        <w:rPr>
          <w:sz w:val="24"/>
          <w:szCs w:val="24"/>
          <w:lang w:val="fr-BE"/>
        </w:rPr>
      </w:pPr>
      <w:r w:rsidRPr="00BF3920">
        <w:rPr>
          <w:sz w:val="24"/>
          <w:szCs w:val="24"/>
          <w:lang w:val="fr-BE"/>
        </w:rPr>
        <w:t xml:space="preserve">Faire vos courses </w:t>
      </w:r>
    </w:p>
    <w:p w14:paraId="0B438C77" w14:textId="2F8BB38E" w:rsidR="006D2F03" w:rsidRPr="00BF3920" w:rsidRDefault="007E4C7C" w:rsidP="00BF3920">
      <w:pPr>
        <w:pStyle w:val="Paragraphedeliste"/>
        <w:numPr>
          <w:ilvl w:val="0"/>
          <w:numId w:val="32"/>
        </w:numPr>
        <w:rPr>
          <w:sz w:val="24"/>
          <w:szCs w:val="24"/>
          <w:lang w:val="fr-BE"/>
        </w:rPr>
      </w:pPr>
      <w:r w:rsidRPr="00BF3920">
        <w:rPr>
          <w:sz w:val="24"/>
          <w:szCs w:val="24"/>
          <w:lang w:val="fr-BE"/>
        </w:rPr>
        <w:t xml:space="preserve">Vivre au quotidien </w:t>
      </w:r>
    </w:p>
    <w:p w14:paraId="6844653C" w14:textId="46C82CE9" w:rsidR="006D2F03" w:rsidRPr="00BF3920" w:rsidRDefault="007E4C7C" w:rsidP="00BF3920">
      <w:pPr>
        <w:pStyle w:val="Paragraphedeliste"/>
        <w:numPr>
          <w:ilvl w:val="0"/>
          <w:numId w:val="32"/>
        </w:numPr>
        <w:rPr>
          <w:sz w:val="24"/>
          <w:szCs w:val="24"/>
          <w:lang w:val="fr-BE"/>
        </w:rPr>
      </w:pPr>
      <w:r w:rsidRPr="00BF3920">
        <w:rPr>
          <w:sz w:val="24"/>
          <w:szCs w:val="24"/>
          <w:lang w:val="fr-BE"/>
        </w:rPr>
        <w:t>Quels sont les revenus possibles ?</w:t>
      </w:r>
    </w:p>
    <w:p w14:paraId="6892F7C1" w14:textId="77777777" w:rsidR="006D2F03" w:rsidRPr="00C33191" w:rsidRDefault="006D2F03" w:rsidP="006D2F03">
      <w:pPr>
        <w:rPr>
          <w:b/>
          <w:bCs/>
          <w:sz w:val="24"/>
          <w:szCs w:val="24"/>
          <w:u w:val="single"/>
          <w:lang w:val="fr-BE"/>
        </w:rPr>
      </w:pPr>
    </w:p>
    <w:p w14:paraId="03CBDEF3" w14:textId="77777777" w:rsidR="006D2F03" w:rsidRDefault="007E4C7C" w:rsidP="006D2F03">
      <w:pPr>
        <w:rPr>
          <w:sz w:val="24"/>
          <w:szCs w:val="24"/>
          <w:lang w:val="fr-BE"/>
        </w:rPr>
      </w:pPr>
      <w:r w:rsidRPr="00C33191">
        <w:rPr>
          <w:sz w:val="24"/>
          <w:szCs w:val="24"/>
          <w:u w:val="single"/>
          <w:lang w:val="fr-BE"/>
        </w:rPr>
        <w:t>Les revenus peuvent être différents selon les situations</w:t>
      </w:r>
      <w:r w:rsidRPr="00D41C45">
        <w:rPr>
          <w:sz w:val="24"/>
          <w:szCs w:val="24"/>
          <w:lang w:val="fr-BE"/>
        </w:rPr>
        <w:t xml:space="preserve"> :</w:t>
      </w:r>
    </w:p>
    <w:p w14:paraId="702BB7C7" w14:textId="06469772" w:rsidR="006D2F03" w:rsidRPr="00BF3920" w:rsidRDefault="007E4C7C" w:rsidP="00BF3920">
      <w:pPr>
        <w:pStyle w:val="Paragraphedeliste"/>
        <w:numPr>
          <w:ilvl w:val="0"/>
          <w:numId w:val="32"/>
        </w:numPr>
        <w:rPr>
          <w:sz w:val="24"/>
          <w:szCs w:val="24"/>
          <w:lang w:val="fr-BE"/>
        </w:rPr>
      </w:pPr>
      <w:r w:rsidRPr="00BF3920">
        <w:rPr>
          <w:sz w:val="24"/>
          <w:szCs w:val="24"/>
          <w:lang w:val="fr-BE"/>
        </w:rPr>
        <w:t xml:space="preserve">Un salaire </w:t>
      </w:r>
    </w:p>
    <w:p w14:paraId="4599BC69" w14:textId="31709184" w:rsidR="006D2F03" w:rsidRPr="00BF3920" w:rsidRDefault="007E4C7C" w:rsidP="00BF3920">
      <w:pPr>
        <w:pStyle w:val="Paragraphedeliste"/>
        <w:numPr>
          <w:ilvl w:val="0"/>
          <w:numId w:val="32"/>
        </w:numPr>
        <w:rPr>
          <w:sz w:val="24"/>
          <w:szCs w:val="24"/>
          <w:lang w:val="fr-BE"/>
        </w:rPr>
      </w:pPr>
      <w:r w:rsidRPr="00BF3920">
        <w:rPr>
          <w:sz w:val="24"/>
          <w:szCs w:val="24"/>
          <w:lang w:val="fr-BE"/>
        </w:rPr>
        <w:t xml:space="preserve">Des allocations de chômage </w:t>
      </w:r>
    </w:p>
    <w:p w14:paraId="3AC05DD4" w14:textId="0F7B158B" w:rsidR="006D2F03" w:rsidRPr="00BF3920" w:rsidRDefault="007E4C7C" w:rsidP="00BF3920">
      <w:pPr>
        <w:pStyle w:val="Paragraphedeliste"/>
        <w:numPr>
          <w:ilvl w:val="0"/>
          <w:numId w:val="32"/>
        </w:numPr>
        <w:rPr>
          <w:sz w:val="24"/>
          <w:szCs w:val="24"/>
          <w:lang w:val="fr-BE"/>
        </w:rPr>
      </w:pPr>
      <w:r w:rsidRPr="00BF3920">
        <w:rPr>
          <w:sz w:val="24"/>
          <w:szCs w:val="24"/>
          <w:lang w:val="fr-BE"/>
        </w:rPr>
        <w:t xml:space="preserve">Un revenu d’intégration (CPAS) </w:t>
      </w:r>
    </w:p>
    <w:p w14:paraId="08955841" w14:textId="5A6C424F" w:rsidR="006D2F03" w:rsidRPr="00BF3920" w:rsidRDefault="007E4C7C" w:rsidP="00BF3920">
      <w:pPr>
        <w:pStyle w:val="Paragraphedeliste"/>
        <w:numPr>
          <w:ilvl w:val="0"/>
          <w:numId w:val="32"/>
        </w:numPr>
        <w:rPr>
          <w:sz w:val="24"/>
          <w:szCs w:val="24"/>
          <w:lang w:val="fr-BE"/>
        </w:rPr>
      </w:pPr>
      <w:r w:rsidRPr="00BF3920">
        <w:rPr>
          <w:sz w:val="24"/>
          <w:szCs w:val="24"/>
          <w:lang w:val="fr-BE"/>
        </w:rPr>
        <w:t xml:space="preserve">Une pension </w:t>
      </w:r>
    </w:p>
    <w:p w14:paraId="6A7BEEB5" w14:textId="39382749" w:rsidR="00C33191" w:rsidRPr="00C33191" w:rsidRDefault="007E4C7C" w:rsidP="007E4C7C">
      <w:pPr>
        <w:pStyle w:val="Paragraphedeliste"/>
        <w:numPr>
          <w:ilvl w:val="0"/>
          <w:numId w:val="32"/>
        </w:numPr>
        <w:rPr>
          <w:sz w:val="24"/>
          <w:szCs w:val="24"/>
          <w:lang w:val="fr-BE"/>
        </w:rPr>
      </w:pPr>
      <w:r w:rsidRPr="00C33191">
        <w:rPr>
          <w:sz w:val="24"/>
          <w:szCs w:val="24"/>
          <w:lang w:val="fr-BE"/>
        </w:rPr>
        <w:t xml:space="preserve">Des indemnités (maladie, incapacité…) </w:t>
      </w:r>
    </w:p>
    <w:p w14:paraId="74A28758" w14:textId="77777777" w:rsidR="00C33191" w:rsidRDefault="00C33191" w:rsidP="00C33191">
      <w:pPr>
        <w:ind w:left="360"/>
        <w:rPr>
          <w:sz w:val="24"/>
          <w:szCs w:val="24"/>
          <w:u w:val="single"/>
          <w:lang w:val="fr-BE"/>
        </w:rPr>
      </w:pPr>
    </w:p>
    <w:p w14:paraId="61A83172" w14:textId="77777777" w:rsidR="00C33191" w:rsidRDefault="007E4C7C" w:rsidP="00C33191">
      <w:pPr>
        <w:ind w:left="360"/>
        <w:rPr>
          <w:sz w:val="24"/>
          <w:szCs w:val="24"/>
          <w:lang w:val="fr-BE"/>
        </w:rPr>
      </w:pPr>
      <w:r w:rsidRPr="00C33191">
        <w:rPr>
          <w:sz w:val="24"/>
          <w:szCs w:val="24"/>
          <w:u w:val="single"/>
          <w:lang w:val="fr-BE"/>
        </w:rPr>
        <w:t>Exemple concret</w:t>
      </w:r>
      <w:r w:rsidR="006D2F03" w:rsidRPr="00C33191">
        <w:rPr>
          <w:sz w:val="24"/>
          <w:szCs w:val="24"/>
          <w:lang w:val="fr-BE"/>
        </w:rPr>
        <w:t> :</w:t>
      </w:r>
    </w:p>
    <w:p w14:paraId="4B7C9C61" w14:textId="77777777" w:rsidR="00C33191" w:rsidRDefault="007E4C7C" w:rsidP="00C33191">
      <w:pPr>
        <w:ind w:left="360"/>
        <w:rPr>
          <w:sz w:val="24"/>
          <w:szCs w:val="24"/>
          <w:lang w:val="fr-BE"/>
        </w:rPr>
      </w:pPr>
      <w:r w:rsidRPr="00D41C45">
        <w:rPr>
          <w:sz w:val="24"/>
          <w:szCs w:val="24"/>
          <w:lang w:val="fr-BE"/>
        </w:rPr>
        <w:t>Sophie reçoit chaque mois :</w:t>
      </w:r>
      <w:r w:rsidR="006D2F03">
        <w:rPr>
          <w:sz w:val="24"/>
          <w:szCs w:val="24"/>
          <w:lang w:val="fr-BE"/>
        </w:rPr>
        <w:t xml:space="preserve"> </w:t>
      </w:r>
      <w:r w:rsidRPr="00D41C45">
        <w:rPr>
          <w:sz w:val="24"/>
          <w:szCs w:val="24"/>
          <w:lang w:val="fr-BE"/>
        </w:rPr>
        <w:t xml:space="preserve">1.200 € d’allocations </w:t>
      </w:r>
      <w:r w:rsidR="006D2F03">
        <w:rPr>
          <w:sz w:val="24"/>
          <w:szCs w:val="24"/>
          <w:lang w:val="fr-BE"/>
        </w:rPr>
        <w:t xml:space="preserve">/ </w:t>
      </w:r>
      <w:r w:rsidRPr="00D41C45">
        <w:rPr>
          <w:sz w:val="24"/>
          <w:szCs w:val="24"/>
          <w:lang w:val="fr-BE"/>
        </w:rPr>
        <w:t xml:space="preserve">150 € d’aide familiale </w:t>
      </w:r>
    </w:p>
    <w:p w14:paraId="48595BE2" w14:textId="77777777" w:rsidR="00C33191" w:rsidRDefault="007E4C7C" w:rsidP="00C33191">
      <w:pPr>
        <w:ind w:left="360"/>
        <w:rPr>
          <w:sz w:val="24"/>
          <w:szCs w:val="24"/>
          <w:lang w:val="fr-BE"/>
        </w:rPr>
      </w:pPr>
      <w:r w:rsidRPr="00D41C45">
        <w:rPr>
          <w:rFonts w:ascii="Segoe UI Emoji" w:hAnsi="Segoe UI Emoji" w:cs="Segoe UI Emoji"/>
          <w:sz w:val="24"/>
          <w:szCs w:val="24"/>
          <w:lang w:val="fr-BE"/>
        </w:rPr>
        <w:lastRenderedPageBreak/>
        <w:t>👉</w:t>
      </w:r>
      <w:r w:rsidRPr="00D41C45">
        <w:rPr>
          <w:sz w:val="24"/>
          <w:szCs w:val="24"/>
          <w:lang w:val="fr-BE"/>
        </w:rPr>
        <w:t xml:space="preserve"> Ses revenus totaux = 1.350 € par mois</w:t>
      </w:r>
    </w:p>
    <w:p w14:paraId="1DDC0589" w14:textId="77777777" w:rsidR="00C33191" w:rsidRDefault="007E4C7C" w:rsidP="00C33191">
      <w:pPr>
        <w:ind w:left="360"/>
        <w:rPr>
          <w:sz w:val="24"/>
          <w:szCs w:val="24"/>
          <w:lang w:val="fr-BE"/>
        </w:rPr>
      </w:pPr>
      <w:r w:rsidRPr="00BF3920">
        <w:rPr>
          <w:sz w:val="24"/>
          <w:szCs w:val="24"/>
          <w:u w:val="single"/>
          <w:lang w:val="fr-BE"/>
        </w:rPr>
        <w:t>Ce qu’il faut retenir</w:t>
      </w:r>
      <w:r w:rsidR="006D2F03">
        <w:rPr>
          <w:sz w:val="24"/>
          <w:szCs w:val="24"/>
          <w:lang w:val="fr-BE"/>
        </w:rPr>
        <w:t xml:space="preserve"> : </w:t>
      </w:r>
      <w:r w:rsidRPr="00D41C45">
        <w:rPr>
          <w:rFonts w:ascii="Segoe UI Emoji" w:hAnsi="Segoe UI Emoji" w:cs="Segoe UI Emoji"/>
          <w:sz w:val="24"/>
          <w:szCs w:val="24"/>
          <w:lang w:val="fr-BE"/>
        </w:rPr>
        <w:t>👉</w:t>
      </w:r>
      <w:r w:rsidRPr="00D41C45">
        <w:rPr>
          <w:sz w:val="24"/>
          <w:szCs w:val="24"/>
          <w:lang w:val="fr-BE"/>
        </w:rPr>
        <w:t xml:space="preserve"> Il est important de connaître exactement le montant de ses revenus chaque mois.</w:t>
      </w:r>
    </w:p>
    <w:p w14:paraId="5D90127E" w14:textId="77777777" w:rsidR="00C33191" w:rsidRDefault="007E4C7C" w:rsidP="00C33191">
      <w:pPr>
        <w:ind w:left="360"/>
        <w:rPr>
          <w:sz w:val="24"/>
          <w:szCs w:val="24"/>
          <w:lang w:val="fr-BE"/>
        </w:rPr>
      </w:pPr>
      <w:r w:rsidRPr="00D41C45">
        <w:rPr>
          <w:rFonts w:ascii="Segoe UI Emoji" w:hAnsi="Segoe UI Emoji" w:cs="Segoe UI Emoji"/>
          <w:sz w:val="24"/>
          <w:szCs w:val="24"/>
          <w:lang w:val="fr-BE"/>
        </w:rPr>
        <w:t>👉</w:t>
      </w:r>
      <w:r w:rsidRPr="00D41C45">
        <w:rPr>
          <w:sz w:val="24"/>
          <w:szCs w:val="24"/>
          <w:lang w:val="fr-BE"/>
        </w:rPr>
        <w:t xml:space="preserve"> Sans cela, il est impossible de :</w:t>
      </w:r>
      <w:r w:rsidR="006D2F03">
        <w:rPr>
          <w:sz w:val="24"/>
          <w:szCs w:val="24"/>
          <w:lang w:val="fr-BE"/>
        </w:rPr>
        <w:t xml:space="preserve"> </w:t>
      </w:r>
      <w:r w:rsidRPr="00D41C45">
        <w:rPr>
          <w:sz w:val="24"/>
          <w:szCs w:val="24"/>
          <w:lang w:val="fr-BE"/>
        </w:rPr>
        <w:t xml:space="preserve">Faire un budget correct </w:t>
      </w:r>
      <w:r w:rsidR="006D2F03">
        <w:rPr>
          <w:sz w:val="24"/>
          <w:szCs w:val="24"/>
          <w:lang w:val="fr-BE"/>
        </w:rPr>
        <w:t xml:space="preserve">/ </w:t>
      </w:r>
      <w:r w:rsidRPr="00D41C45">
        <w:rPr>
          <w:sz w:val="24"/>
          <w:szCs w:val="24"/>
          <w:lang w:val="fr-BE"/>
        </w:rPr>
        <w:t xml:space="preserve">Savoir ce que l’on peut dépenser </w:t>
      </w:r>
    </w:p>
    <w:p w14:paraId="3C9EA2CD" w14:textId="77777777" w:rsidR="00C33191" w:rsidRDefault="007E4C7C" w:rsidP="00C33191">
      <w:pPr>
        <w:ind w:left="360"/>
        <w:rPr>
          <w:sz w:val="24"/>
          <w:szCs w:val="24"/>
          <w:lang w:val="fr-BE"/>
        </w:rPr>
      </w:pPr>
      <w:r w:rsidRPr="00D41C45">
        <w:rPr>
          <w:rFonts w:ascii="Segoe UI Emoji" w:hAnsi="Segoe UI Emoji" w:cs="Segoe UI Emoji"/>
          <w:sz w:val="24"/>
          <w:szCs w:val="24"/>
          <w:lang w:val="fr-BE"/>
        </w:rPr>
        <w:t>⚠️</w:t>
      </w:r>
      <w:r w:rsidRPr="00D41C45">
        <w:rPr>
          <w:sz w:val="24"/>
          <w:szCs w:val="24"/>
          <w:lang w:val="fr-BE"/>
        </w:rPr>
        <w:t xml:space="preserve"> </w:t>
      </w:r>
      <w:r w:rsidRPr="00BF3920">
        <w:rPr>
          <w:sz w:val="24"/>
          <w:szCs w:val="24"/>
          <w:u w:val="single"/>
          <w:lang w:val="fr-BE"/>
        </w:rPr>
        <w:t>Erreur fréquente</w:t>
      </w:r>
      <w:r w:rsidR="006D2F03">
        <w:rPr>
          <w:sz w:val="24"/>
          <w:szCs w:val="24"/>
          <w:lang w:val="fr-BE"/>
        </w:rPr>
        <w:t xml:space="preserve"> : </w:t>
      </w:r>
      <w:r w:rsidRPr="00D41C45">
        <w:rPr>
          <w:sz w:val="24"/>
          <w:szCs w:val="24"/>
          <w:lang w:val="fr-BE"/>
        </w:rPr>
        <w:t>Certaines personnes comptent un revenu qui n’est pas sûr ou pas régulier</w:t>
      </w:r>
      <w:r w:rsidRPr="00D41C45">
        <w:rPr>
          <w:sz w:val="24"/>
          <w:szCs w:val="24"/>
          <w:lang w:val="fr-BE"/>
        </w:rPr>
        <w:br/>
        <w:t>(exemple : heures supplémentaires, aide ponctuelle…)</w:t>
      </w:r>
    </w:p>
    <w:p w14:paraId="70CC8BCD" w14:textId="77777777" w:rsidR="00C33191" w:rsidRDefault="007E4C7C" w:rsidP="00C33191">
      <w:pPr>
        <w:ind w:left="360"/>
        <w:rPr>
          <w:sz w:val="24"/>
          <w:szCs w:val="24"/>
          <w:lang w:val="fr-BE"/>
        </w:rPr>
      </w:pPr>
      <w:r w:rsidRPr="00D41C45">
        <w:rPr>
          <w:rFonts w:ascii="Segoe UI Emoji" w:hAnsi="Segoe UI Emoji" w:cs="Segoe UI Emoji"/>
          <w:sz w:val="24"/>
          <w:szCs w:val="24"/>
          <w:lang w:val="fr-BE"/>
        </w:rPr>
        <w:t>👉</w:t>
      </w:r>
      <w:r w:rsidRPr="00D41C45">
        <w:rPr>
          <w:sz w:val="24"/>
          <w:szCs w:val="24"/>
          <w:lang w:val="fr-BE"/>
        </w:rPr>
        <w:t xml:space="preserve"> Cela peut créer des difficultés à la fin du mois.</w:t>
      </w:r>
    </w:p>
    <w:p w14:paraId="6D36C8D8" w14:textId="77777777" w:rsidR="006154E7" w:rsidRDefault="007E4C7C" w:rsidP="006154E7">
      <w:pPr>
        <w:ind w:left="360"/>
        <w:rPr>
          <w:sz w:val="24"/>
          <w:szCs w:val="24"/>
          <w:lang w:val="fr-BE"/>
        </w:rPr>
      </w:pPr>
      <w:r w:rsidRPr="00D41C45">
        <w:rPr>
          <w:rFonts w:ascii="Segoe UI Symbol" w:hAnsi="Segoe UI Symbol" w:cs="Segoe UI Symbol"/>
          <w:sz w:val="24"/>
          <w:szCs w:val="24"/>
          <w:lang w:val="fr-BE"/>
        </w:rPr>
        <w:t>✔</w:t>
      </w:r>
      <w:r w:rsidRPr="00D41C45">
        <w:rPr>
          <w:sz w:val="24"/>
          <w:szCs w:val="24"/>
          <w:lang w:val="fr-BE"/>
        </w:rPr>
        <w:t xml:space="preserve"> </w:t>
      </w:r>
      <w:r w:rsidRPr="00EF593F">
        <w:rPr>
          <w:sz w:val="24"/>
          <w:szCs w:val="24"/>
          <w:u w:val="single"/>
          <w:lang w:val="fr-BE"/>
        </w:rPr>
        <w:t>Conseil pratique</w:t>
      </w:r>
      <w:r w:rsidR="006D2F03">
        <w:rPr>
          <w:sz w:val="24"/>
          <w:szCs w:val="24"/>
          <w:lang w:val="fr-BE"/>
        </w:rPr>
        <w:t xml:space="preserve"> : </w:t>
      </w:r>
      <w:r w:rsidRPr="00D41C45">
        <w:rPr>
          <w:sz w:val="24"/>
          <w:szCs w:val="24"/>
          <w:lang w:val="fr-BE"/>
        </w:rPr>
        <w:t>Notez tous vos revenus fixes sur une feuille ou dans un carnet.</w:t>
      </w:r>
    </w:p>
    <w:p w14:paraId="1577F350" w14:textId="77777777" w:rsidR="006154E7" w:rsidRDefault="007E4C7C" w:rsidP="006154E7">
      <w:pPr>
        <w:ind w:left="360"/>
        <w:rPr>
          <w:sz w:val="24"/>
          <w:szCs w:val="24"/>
          <w:lang w:val="fr-BE"/>
        </w:rPr>
      </w:pPr>
      <w:r w:rsidRPr="00D41C45">
        <w:rPr>
          <w:rFonts w:ascii="Segoe UI Emoji" w:hAnsi="Segoe UI Emoji" w:cs="Segoe UI Emoji"/>
          <w:sz w:val="24"/>
          <w:szCs w:val="24"/>
          <w:lang w:val="fr-BE"/>
        </w:rPr>
        <w:t>👉</w:t>
      </w:r>
      <w:r w:rsidRPr="00D41C45">
        <w:rPr>
          <w:sz w:val="24"/>
          <w:szCs w:val="24"/>
          <w:lang w:val="fr-BE"/>
        </w:rPr>
        <w:t xml:space="preserve"> </w:t>
      </w:r>
      <w:r w:rsidRPr="00BF3920">
        <w:rPr>
          <w:sz w:val="24"/>
          <w:szCs w:val="24"/>
          <w:u w:val="single"/>
          <w:lang w:val="fr-BE"/>
        </w:rPr>
        <w:t>Exemple</w:t>
      </w:r>
      <w:r w:rsidRPr="00D41C45">
        <w:rPr>
          <w:sz w:val="24"/>
          <w:szCs w:val="24"/>
          <w:lang w:val="fr-BE"/>
        </w:rPr>
        <w:t xml:space="preserve"> :</w:t>
      </w:r>
      <w:r w:rsidRPr="00D41C45">
        <w:rPr>
          <w:sz w:val="24"/>
          <w:szCs w:val="24"/>
          <w:lang w:val="fr-BE"/>
        </w:rPr>
        <w:br/>
        <w:t>Salaire : …… €</w:t>
      </w:r>
      <w:r w:rsidRPr="00D41C45">
        <w:rPr>
          <w:sz w:val="24"/>
          <w:szCs w:val="24"/>
          <w:lang w:val="fr-BE"/>
        </w:rPr>
        <w:br/>
        <w:t>Allocations : …… €</w:t>
      </w:r>
      <w:r w:rsidRPr="00D41C45">
        <w:rPr>
          <w:sz w:val="24"/>
          <w:szCs w:val="24"/>
          <w:lang w:val="fr-BE"/>
        </w:rPr>
        <w:br/>
        <w:t>Autres revenus : …… €</w:t>
      </w:r>
      <w:r w:rsidR="006D2F03">
        <w:rPr>
          <w:sz w:val="24"/>
          <w:szCs w:val="24"/>
          <w:lang w:val="fr-BE"/>
        </w:rPr>
        <w:t xml:space="preserve">  </w:t>
      </w:r>
      <w:r w:rsidR="006D2F03">
        <w:rPr>
          <w:sz w:val="24"/>
          <w:szCs w:val="24"/>
          <w:lang w:val="fr-BE"/>
        </w:rPr>
        <w:tab/>
      </w:r>
    </w:p>
    <w:p w14:paraId="0A8042DE" w14:textId="77777777" w:rsidR="006154E7" w:rsidRDefault="007E4C7C" w:rsidP="006154E7">
      <w:pPr>
        <w:ind w:left="360"/>
        <w:rPr>
          <w:sz w:val="24"/>
          <w:szCs w:val="24"/>
          <w:lang w:val="fr-BE"/>
        </w:rPr>
      </w:pPr>
      <w:r w:rsidRPr="00D41C45">
        <w:rPr>
          <w:rFonts w:ascii="Segoe UI Emoji" w:hAnsi="Segoe UI Emoji" w:cs="Segoe UI Emoji"/>
          <w:sz w:val="24"/>
          <w:szCs w:val="24"/>
          <w:lang w:val="fr-BE"/>
        </w:rPr>
        <w:t>➡️</w:t>
      </w:r>
      <w:r w:rsidRPr="00D41C45">
        <w:rPr>
          <w:sz w:val="24"/>
          <w:szCs w:val="24"/>
          <w:lang w:val="fr-BE"/>
        </w:rPr>
        <w:t xml:space="preserve"> Total : …… €</w:t>
      </w:r>
    </w:p>
    <w:p w14:paraId="7B478431" w14:textId="77777777" w:rsidR="006154E7" w:rsidRDefault="006154E7" w:rsidP="006154E7">
      <w:pPr>
        <w:ind w:left="360"/>
        <w:rPr>
          <w:sz w:val="24"/>
          <w:szCs w:val="24"/>
          <w:lang w:val="fr-BE"/>
        </w:rPr>
      </w:pPr>
    </w:p>
    <w:p w14:paraId="2489BF55" w14:textId="77777777" w:rsidR="006154E7" w:rsidRPr="007F48A2" w:rsidRDefault="007E4C7C" w:rsidP="006154E7">
      <w:pPr>
        <w:ind w:left="360"/>
        <w:rPr>
          <w:b/>
          <w:bCs/>
          <w:sz w:val="24"/>
          <w:szCs w:val="24"/>
          <w:u w:val="single"/>
          <w:lang w:val="fr-BE"/>
        </w:rPr>
      </w:pPr>
      <w:r w:rsidRPr="007F48A2">
        <w:rPr>
          <w:b/>
          <w:bCs/>
          <w:sz w:val="24"/>
          <w:szCs w:val="24"/>
          <w:u w:val="single"/>
          <w:lang w:val="fr-BE"/>
        </w:rPr>
        <w:t>Les dépenses fixes</w:t>
      </w:r>
    </w:p>
    <w:p w14:paraId="78BEFB8B" w14:textId="77777777" w:rsidR="006154E7" w:rsidRDefault="007E4C7C" w:rsidP="006154E7">
      <w:pPr>
        <w:ind w:left="360"/>
        <w:rPr>
          <w:sz w:val="24"/>
          <w:szCs w:val="24"/>
          <w:lang w:val="fr-BE"/>
        </w:rPr>
      </w:pPr>
      <w:r w:rsidRPr="00D41C45">
        <w:rPr>
          <w:sz w:val="24"/>
          <w:szCs w:val="24"/>
          <w:lang w:val="fr-BE"/>
        </w:rPr>
        <w:t>Les dépenses fixes sont les dépenses que vous devez payer chaque mois ou à date régulière.</w:t>
      </w:r>
      <w:r w:rsidRPr="00D41C45">
        <w:rPr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sz w:val="24"/>
          <w:szCs w:val="24"/>
          <w:lang w:val="fr-BE"/>
        </w:rPr>
        <w:t>👉</w:t>
      </w:r>
      <w:r w:rsidRPr="00D41C45">
        <w:rPr>
          <w:sz w:val="24"/>
          <w:szCs w:val="24"/>
          <w:lang w:val="fr-BE"/>
        </w:rPr>
        <w:t xml:space="preserve"> Ce sont des dépenses obligatoires.</w:t>
      </w:r>
    </w:p>
    <w:p w14:paraId="119BA08A" w14:textId="77777777" w:rsidR="006154E7" w:rsidRDefault="007E4C7C" w:rsidP="006154E7">
      <w:pPr>
        <w:ind w:left="360"/>
        <w:rPr>
          <w:sz w:val="24"/>
          <w:szCs w:val="24"/>
          <w:lang w:val="fr-BE"/>
        </w:rPr>
      </w:pPr>
      <w:r w:rsidRPr="00C33191">
        <w:rPr>
          <w:sz w:val="24"/>
          <w:szCs w:val="24"/>
          <w:u w:val="single"/>
          <w:lang w:val="fr-BE"/>
        </w:rPr>
        <w:t>Exemples de dépenses fixes</w:t>
      </w:r>
      <w:r w:rsidR="001638FF">
        <w:rPr>
          <w:sz w:val="24"/>
          <w:szCs w:val="24"/>
          <w:lang w:val="fr-BE"/>
        </w:rPr>
        <w:t xml:space="preserve"> : </w:t>
      </w:r>
      <w:r w:rsidRPr="001638FF">
        <w:rPr>
          <w:sz w:val="24"/>
          <w:szCs w:val="24"/>
          <w:lang w:val="fr-BE"/>
        </w:rPr>
        <w:t xml:space="preserve">Le loyer </w:t>
      </w:r>
      <w:r w:rsidR="001638FF" w:rsidRPr="001638FF">
        <w:rPr>
          <w:sz w:val="24"/>
          <w:szCs w:val="24"/>
          <w:lang w:val="fr-BE"/>
        </w:rPr>
        <w:t xml:space="preserve">/ </w:t>
      </w:r>
      <w:r w:rsidRPr="001638FF">
        <w:rPr>
          <w:sz w:val="24"/>
          <w:szCs w:val="24"/>
          <w:lang w:val="fr-BE"/>
        </w:rPr>
        <w:t xml:space="preserve">L’électricité et le gaz </w:t>
      </w:r>
      <w:r w:rsidR="001638FF" w:rsidRPr="001638FF">
        <w:rPr>
          <w:sz w:val="24"/>
          <w:szCs w:val="24"/>
          <w:lang w:val="fr-BE"/>
        </w:rPr>
        <w:t xml:space="preserve">/ </w:t>
      </w:r>
      <w:r w:rsidRPr="001638FF">
        <w:rPr>
          <w:sz w:val="24"/>
          <w:szCs w:val="24"/>
          <w:lang w:val="fr-BE"/>
        </w:rPr>
        <w:t xml:space="preserve">Les assurances </w:t>
      </w:r>
      <w:r w:rsidR="001638FF" w:rsidRPr="001638FF">
        <w:rPr>
          <w:sz w:val="24"/>
          <w:szCs w:val="24"/>
          <w:lang w:val="fr-BE"/>
        </w:rPr>
        <w:t xml:space="preserve">/ </w:t>
      </w:r>
      <w:r w:rsidRPr="001638FF">
        <w:rPr>
          <w:sz w:val="24"/>
          <w:szCs w:val="24"/>
          <w:lang w:val="fr-BE"/>
        </w:rPr>
        <w:t xml:space="preserve">Le téléphone </w:t>
      </w:r>
      <w:r w:rsidR="001638FF" w:rsidRPr="001638FF">
        <w:rPr>
          <w:sz w:val="24"/>
          <w:szCs w:val="24"/>
          <w:lang w:val="fr-BE"/>
        </w:rPr>
        <w:t xml:space="preserve">/ </w:t>
      </w:r>
      <w:r w:rsidRPr="001638FF">
        <w:rPr>
          <w:sz w:val="24"/>
          <w:szCs w:val="24"/>
          <w:lang w:val="fr-BE"/>
        </w:rPr>
        <w:t xml:space="preserve">Internet </w:t>
      </w:r>
      <w:r w:rsidR="001638FF" w:rsidRPr="001638FF">
        <w:rPr>
          <w:sz w:val="24"/>
          <w:szCs w:val="24"/>
          <w:lang w:val="fr-BE"/>
        </w:rPr>
        <w:t>/</w:t>
      </w:r>
      <w:r w:rsidR="001638FF">
        <w:rPr>
          <w:sz w:val="24"/>
          <w:szCs w:val="24"/>
          <w:lang w:val="fr-BE"/>
        </w:rPr>
        <w:t xml:space="preserve"> </w:t>
      </w:r>
      <w:r w:rsidRPr="001638FF">
        <w:rPr>
          <w:sz w:val="24"/>
          <w:szCs w:val="24"/>
          <w:lang w:val="fr-BE"/>
        </w:rPr>
        <w:t xml:space="preserve">Certains abonnements </w:t>
      </w:r>
    </w:p>
    <w:p w14:paraId="29962195" w14:textId="77777777" w:rsidR="006154E7" w:rsidRDefault="007E4C7C" w:rsidP="006154E7">
      <w:pPr>
        <w:ind w:left="360"/>
        <w:rPr>
          <w:sz w:val="24"/>
          <w:szCs w:val="24"/>
          <w:lang w:val="fr-BE"/>
        </w:rPr>
      </w:pPr>
      <w:r w:rsidRPr="00BF3920">
        <w:rPr>
          <w:sz w:val="24"/>
          <w:szCs w:val="24"/>
          <w:u w:val="single"/>
          <w:lang w:val="fr-BE"/>
        </w:rPr>
        <w:t>Exemple concret</w:t>
      </w:r>
      <w:r w:rsidR="001638FF">
        <w:rPr>
          <w:sz w:val="24"/>
          <w:szCs w:val="24"/>
          <w:lang w:val="fr-BE"/>
        </w:rPr>
        <w:t xml:space="preserve"> : </w:t>
      </w:r>
    </w:p>
    <w:p w14:paraId="45F0B6B3" w14:textId="77777777" w:rsidR="006154E7" w:rsidRDefault="007E4C7C" w:rsidP="006154E7">
      <w:pPr>
        <w:ind w:left="360"/>
        <w:rPr>
          <w:sz w:val="24"/>
          <w:szCs w:val="24"/>
          <w:lang w:val="fr-BE"/>
        </w:rPr>
      </w:pPr>
      <w:r w:rsidRPr="00D41C45">
        <w:rPr>
          <w:sz w:val="24"/>
          <w:szCs w:val="24"/>
          <w:lang w:val="fr-BE"/>
        </w:rPr>
        <w:t>Marc paie chaque mois :</w:t>
      </w:r>
      <w:r w:rsidR="001638FF">
        <w:rPr>
          <w:sz w:val="24"/>
          <w:szCs w:val="24"/>
          <w:lang w:val="fr-BE"/>
        </w:rPr>
        <w:t xml:space="preserve"> </w:t>
      </w:r>
      <w:r w:rsidRPr="00D41C45">
        <w:rPr>
          <w:sz w:val="24"/>
          <w:szCs w:val="24"/>
          <w:lang w:val="fr-BE"/>
        </w:rPr>
        <w:t xml:space="preserve">650 € de loyer </w:t>
      </w:r>
      <w:r w:rsidR="001638FF">
        <w:rPr>
          <w:sz w:val="24"/>
          <w:szCs w:val="24"/>
          <w:lang w:val="fr-BE"/>
        </w:rPr>
        <w:t xml:space="preserve">/ </w:t>
      </w:r>
      <w:r w:rsidRPr="00D41C45">
        <w:rPr>
          <w:sz w:val="24"/>
          <w:szCs w:val="24"/>
          <w:lang w:val="fr-BE"/>
        </w:rPr>
        <w:t xml:space="preserve">120 € d’énergie </w:t>
      </w:r>
      <w:r w:rsidR="001638FF">
        <w:rPr>
          <w:sz w:val="24"/>
          <w:szCs w:val="24"/>
          <w:lang w:val="fr-BE"/>
        </w:rPr>
        <w:t xml:space="preserve">/ </w:t>
      </w:r>
      <w:r w:rsidRPr="00D41C45">
        <w:rPr>
          <w:sz w:val="24"/>
          <w:szCs w:val="24"/>
          <w:lang w:val="fr-BE"/>
        </w:rPr>
        <w:t>30 € de téléphone</w:t>
      </w:r>
      <w:r w:rsidRPr="00D41C45">
        <w:rPr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sz w:val="24"/>
          <w:szCs w:val="24"/>
          <w:lang w:val="fr-BE"/>
        </w:rPr>
        <w:t>👉</w:t>
      </w:r>
      <w:r w:rsidRPr="00D41C45">
        <w:rPr>
          <w:sz w:val="24"/>
          <w:szCs w:val="24"/>
          <w:lang w:val="fr-BE"/>
        </w:rPr>
        <w:t xml:space="preserve"> Ses dépenses fixes = 800 € par mois </w:t>
      </w:r>
    </w:p>
    <w:p w14:paraId="4569DF34" w14:textId="77777777" w:rsidR="006154E7" w:rsidRDefault="007E4C7C" w:rsidP="006154E7">
      <w:pPr>
        <w:ind w:left="360"/>
        <w:rPr>
          <w:sz w:val="24"/>
          <w:szCs w:val="24"/>
          <w:lang w:val="fr-BE"/>
        </w:rPr>
      </w:pPr>
      <w:r w:rsidRPr="00BF3920">
        <w:rPr>
          <w:sz w:val="24"/>
          <w:szCs w:val="24"/>
          <w:u w:val="single"/>
          <w:lang w:val="fr-BE"/>
        </w:rPr>
        <w:t>Ce qu’il faut retenir</w:t>
      </w:r>
      <w:r w:rsidR="001638FF">
        <w:rPr>
          <w:sz w:val="24"/>
          <w:szCs w:val="24"/>
          <w:lang w:val="fr-BE"/>
        </w:rPr>
        <w:t> :</w:t>
      </w:r>
      <w:r w:rsidR="00BF3920">
        <w:rPr>
          <w:sz w:val="24"/>
          <w:szCs w:val="24"/>
          <w:lang w:val="fr-BE"/>
        </w:rPr>
        <w:t xml:space="preserve"> </w:t>
      </w:r>
      <w:r w:rsidRPr="00D41C45">
        <w:rPr>
          <w:rFonts w:ascii="Segoe UI Emoji" w:hAnsi="Segoe UI Emoji" w:cs="Segoe UI Emoji"/>
          <w:sz w:val="24"/>
          <w:szCs w:val="24"/>
          <w:lang w:val="fr-BE"/>
        </w:rPr>
        <w:t>👉</w:t>
      </w:r>
      <w:r w:rsidRPr="00D41C45">
        <w:rPr>
          <w:sz w:val="24"/>
          <w:szCs w:val="24"/>
          <w:lang w:val="fr-BE"/>
        </w:rPr>
        <w:t xml:space="preserve"> Les dépenses fixes doivent être payées en priorité.</w:t>
      </w:r>
      <w:r w:rsidRPr="00D41C45">
        <w:rPr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sz w:val="24"/>
          <w:szCs w:val="24"/>
          <w:lang w:val="fr-BE"/>
        </w:rPr>
        <w:t>👉</w:t>
      </w:r>
      <w:r w:rsidRPr="00D41C45">
        <w:rPr>
          <w:sz w:val="24"/>
          <w:szCs w:val="24"/>
          <w:lang w:val="fr-BE"/>
        </w:rPr>
        <w:t xml:space="preserve"> Si elles ne sont pas payées : des frais peuvent s’ajouter et la dette peut augmenter rapidement.</w:t>
      </w:r>
    </w:p>
    <w:p w14:paraId="653E9E80" w14:textId="77777777" w:rsidR="006154E7" w:rsidRDefault="007E4C7C" w:rsidP="006154E7">
      <w:pPr>
        <w:ind w:left="360"/>
        <w:rPr>
          <w:sz w:val="24"/>
          <w:szCs w:val="24"/>
          <w:lang w:val="fr-BE"/>
        </w:rPr>
      </w:pPr>
      <w:r w:rsidRPr="00D41C45">
        <w:rPr>
          <w:rFonts w:ascii="Segoe UI Emoji" w:hAnsi="Segoe UI Emoji" w:cs="Segoe UI Emoji"/>
          <w:sz w:val="24"/>
          <w:szCs w:val="24"/>
          <w:lang w:val="fr-BE"/>
        </w:rPr>
        <w:lastRenderedPageBreak/>
        <w:t>⚠️</w:t>
      </w:r>
      <w:r w:rsidRPr="00D41C45">
        <w:rPr>
          <w:sz w:val="24"/>
          <w:szCs w:val="24"/>
          <w:lang w:val="fr-BE"/>
        </w:rPr>
        <w:t xml:space="preserve"> </w:t>
      </w:r>
      <w:r w:rsidRPr="00BF3920">
        <w:rPr>
          <w:sz w:val="24"/>
          <w:szCs w:val="24"/>
          <w:u w:val="single"/>
          <w:lang w:val="fr-BE"/>
        </w:rPr>
        <w:t>Erreur fréquente</w:t>
      </w:r>
      <w:r w:rsidR="001638FF">
        <w:rPr>
          <w:sz w:val="24"/>
          <w:szCs w:val="24"/>
          <w:lang w:val="fr-BE"/>
        </w:rPr>
        <w:t xml:space="preserve"> : </w:t>
      </w:r>
      <w:r w:rsidRPr="00D41C45">
        <w:rPr>
          <w:sz w:val="24"/>
          <w:szCs w:val="24"/>
          <w:lang w:val="fr-BE"/>
        </w:rPr>
        <w:t>Ne pas prévoir certaines dépenses fixes (exemple : assurance annuelle ou facture oubliée).</w:t>
      </w:r>
      <w:r w:rsidRPr="00D41C45">
        <w:rPr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sz w:val="24"/>
          <w:szCs w:val="24"/>
          <w:lang w:val="fr-BE"/>
        </w:rPr>
        <w:t>👉</w:t>
      </w:r>
      <w:r w:rsidRPr="00D41C45">
        <w:rPr>
          <w:sz w:val="24"/>
          <w:szCs w:val="24"/>
          <w:lang w:val="fr-BE"/>
        </w:rPr>
        <w:t xml:space="preserve"> Résultat : une grosse facture arrive et met le budget en difficulté.</w:t>
      </w:r>
    </w:p>
    <w:p w14:paraId="72A01FA1" w14:textId="77777777" w:rsidR="006154E7" w:rsidRDefault="007E4C7C" w:rsidP="006154E7">
      <w:pPr>
        <w:ind w:left="360"/>
        <w:rPr>
          <w:sz w:val="24"/>
          <w:szCs w:val="24"/>
          <w:lang w:val="fr-BE"/>
        </w:rPr>
      </w:pPr>
      <w:r w:rsidRPr="00D41C45">
        <w:rPr>
          <w:rFonts w:ascii="Segoe UI Symbol" w:hAnsi="Segoe UI Symbol" w:cs="Segoe UI Symbol"/>
          <w:sz w:val="24"/>
          <w:szCs w:val="24"/>
          <w:lang w:val="fr-BE"/>
        </w:rPr>
        <w:t>✔</w:t>
      </w:r>
      <w:r w:rsidRPr="00D41C45">
        <w:rPr>
          <w:sz w:val="24"/>
          <w:szCs w:val="24"/>
          <w:lang w:val="fr-BE"/>
        </w:rPr>
        <w:t xml:space="preserve"> </w:t>
      </w:r>
      <w:r w:rsidRPr="00BF3920">
        <w:rPr>
          <w:sz w:val="24"/>
          <w:szCs w:val="24"/>
          <w:u w:val="single"/>
          <w:lang w:val="fr-BE"/>
        </w:rPr>
        <w:t>Conseil pratique</w:t>
      </w:r>
      <w:r w:rsidR="001638FF">
        <w:rPr>
          <w:sz w:val="24"/>
          <w:szCs w:val="24"/>
          <w:lang w:val="fr-BE"/>
        </w:rPr>
        <w:t> :</w:t>
      </w:r>
    </w:p>
    <w:p w14:paraId="65F2AD46" w14:textId="77777777" w:rsidR="006154E7" w:rsidRDefault="001638FF" w:rsidP="006154E7">
      <w:pPr>
        <w:ind w:left="360"/>
        <w:rPr>
          <w:sz w:val="24"/>
          <w:szCs w:val="24"/>
          <w:lang w:val="fr-BE"/>
        </w:rPr>
      </w:pPr>
      <w:r>
        <w:rPr>
          <w:sz w:val="24"/>
          <w:szCs w:val="24"/>
          <w:lang w:val="fr-BE"/>
        </w:rPr>
        <w:t>Faire</w:t>
      </w:r>
      <w:r w:rsidR="007E4C7C" w:rsidRPr="00D41C45">
        <w:rPr>
          <w:sz w:val="24"/>
          <w:szCs w:val="24"/>
          <w:lang w:val="fr-BE"/>
        </w:rPr>
        <w:t xml:space="preserve"> une liste de toutes vos dépenses fixes :</w:t>
      </w:r>
      <w:r w:rsidR="007E4C7C" w:rsidRPr="00D41C45">
        <w:rPr>
          <w:sz w:val="24"/>
          <w:szCs w:val="24"/>
          <w:lang w:val="fr-BE"/>
        </w:rPr>
        <w:br/>
        <w:t>Loyer : …… €</w:t>
      </w:r>
      <w:r w:rsidR="007E4C7C" w:rsidRPr="00D41C45">
        <w:rPr>
          <w:sz w:val="24"/>
          <w:szCs w:val="24"/>
          <w:lang w:val="fr-BE"/>
        </w:rPr>
        <w:br/>
        <w:t>Énergie : …… €</w:t>
      </w:r>
      <w:r w:rsidR="007E4C7C" w:rsidRPr="00D41C45">
        <w:rPr>
          <w:sz w:val="24"/>
          <w:szCs w:val="24"/>
          <w:lang w:val="fr-BE"/>
        </w:rPr>
        <w:br/>
        <w:t>Assurances : …… €</w:t>
      </w:r>
      <w:r w:rsidR="007E4C7C" w:rsidRPr="00D41C45">
        <w:rPr>
          <w:sz w:val="24"/>
          <w:szCs w:val="24"/>
          <w:lang w:val="fr-BE"/>
        </w:rPr>
        <w:br/>
        <w:t>Téléphone / internet : …… €</w:t>
      </w:r>
      <w:r w:rsidR="007E4C7C" w:rsidRPr="00D41C45">
        <w:rPr>
          <w:sz w:val="24"/>
          <w:szCs w:val="24"/>
          <w:lang w:val="fr-BE"/>
        </w:rPr>
        <w:br/>
      </w:r>
      <w:r w:rsidR="007E4C7C" w:rsidRPr="00D41C45">
        <w:rPr>
          <w:rFonts w:ascii="Segoe UI Emoji" w:hAnsi="Segoe UI Emoji" w:cs="Segoe UI Emoji"/>
          <w:sz w:val="24"/>
          <w:szCs w:val="24"/>
          <w:lang w:val="fr-BE"/>
        </w:rPr>
        <w:t>➡️</w:t>
      </w:r>
      <w:r w:rsidR="007E4C7C" w:rsidRPr="00D41C45">
        <w:rPr>
          <w:sz w:val="24"/>
          <w:szCs w:val="24"/>
          <w:lang w:val="fr-BE"/>
        </w:rPr>
        <w:t xml:space="preserve"> Total dépenses fixes : …… €</w:t>
      </w:r>
    </w:p>
    <w:p w14:paraId="2B9CAA1C" w14:textId="77777777" w:rsidR="006154E7" w:rsidRDefault="006154E7" w:rsidP="006154E7">
      <w:pPr>
        <w:ind w:left="360"/>
        <w:rPr>
          <w:sz w:val="24"/>
          <w:szCs w:val="24"/>
          <w:lang w:val="fr-BE"/>
        </w:rPr>
      </w:pPr>
    </w:p>
    <w:p w14:paraId="49320FDB" w14:textId="77777777" w:rsidR="006154E7" w:rsidRPr="007F48A2" w:rsidRDefault="006154E7" w:rsidP="006154E7">
      <w:pPr>
        <w:ind w:left="360"/>
        <w:rPr>
          <w:b/>
          <w:bCs/>
          <w:sz w:val="24"/>
          <w:szCs w:val="24"/>
          <w:u w:val="single"/>
          <w:lang w:val="fr-BE"/>
        </w:rPr>
      </w:pPr>
      <w:r w:rsidRPr="007F48A2">
        <w:rPr>
          <w:b/>
          <w:bCs/>
          <w:sz w:val="24"/>
          <w:szCs w:val="24"/>
          <w:u w:val="single"/>
          <w:lang w:val="fr-BE"/>
        </w:rPr>
        <w:t>L</w:t>
      </w:r>
      <w:r w:rsidR="007E4C7C" w:rsidRPr="007F48A2">
        <w:rPr>
          <w:b/>
          <w:bCs/>
          <w:sz w:val="24"/>
          <w:szCs w:val="24"/>
          <w:u w:val="single"/>
          <w:lang w:val="fr-BE"/>
        </w:rPr>
        <w:t>es dépenses variables</w:t>
      </w:r>
    </w:p>
    <w:p w14:paraId="0C67560B" w14:textId="77777777" w:rsidR="006154E7" w:rsidRDefault="007E4C7C" w:rsidP="006154E7">
      <w:pPr>
        <w:ind w:left="360"/>
        <w:rPr>
          <w:sz w:val="24"/>
          <w:szCs w:val="24"/>
          <w:lang w:val="fr-BE"/>
        </w:rPr>
      </w:pPr>
      <w:r w:rsidRPr="00D41C45">
        <w:rPr>
          <w:sz w:val="24"/>
          <w:szCs w:val="24"/>
          <w:lang w:val="fr-BE"/>
        </w:rPr>
        <w:t>Les dépenses variables sont les dépenses qui changent chaque mois.</w:t>
      </w:r>
      <w:r w:rsidRPr="00D41C45">
        <w:rPr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sz w:val="24"/>
          <w:szCs w:val="24"/>
          <w:lang w:val="fr-BE"/>
        </w:rPr>
        <w:t>👉</w:t>
      </w:r>
      <w:r w:rsidRPr="00D41C45">
        <w:rPr>
          <w:sz w:val="24"/>
          <w:szCs w:val="24"/>
          <w:lang w:val="fr-BE"/>
        </w:rPr>
        <w:t xml:space="preserve"> Elles ne sont pas toujours les mêmes et peuvent varier selon vos habitudes.</w:t>
      </w:r>
    </w:p>
    <w:p w14:paraId="4BED35F1" w14:textId="77777777" w:rsidR="006154E7" w:rsidRDefault="006154E7" w:rsidP="006154E7">
      <w:pPr>
        <w:ind w:left="360"/>
        <w:rPr>
          <w:sz w:val="24"/>
          <w:szCs w:val="24"/>
          <w:lang w:val="fr-BE"/>
        </w:rPr>
      </w:pPr>
    </w:p>
    <w:p w14:paraId="4CE3C439" w14:textId="77777777" w:rsidR="006154E7" w:rsidRDefault="007E4C7C" w:rsidP="006154E7">
      <w:pPr>
        <w:ind w:left="360"/>
        <w:rPr>
          <w:sz w:val="24"/>
          <w:szCs w:val="24"/>
          <w:lang w:val="fr-BE"/>
        </w:rPr>
      </w:pPr>
      <w:r w:rsidRPr="00C33191">
        <w:rPr>
          <w:sz w:val="24"/>
          <w:szCs w:val="24"/>
          <w:u w:val="single"/>
          <w:lang w:val="fr-BE"/>
        </w:rPr>
        <w:t>Exemples de dépenses variables</w:t>
      </w:r>
      <w:r w:rsidR="001638FF">
        <w:rPr>
          <w:sz w:val="24"/>
          <w:szCs w:val="24"/>
          <w:lang w:val="fr-BE"/>
        </w:rPr>
        <w:t xml:space="preserve"> : </w:t>
      </w:r>
      <w:r w:rsidRPr="00D41C45">
        <w:rPr>
          <w:sz w:val="24"/>
          <w:szCs w:val="24"/>
          <w:lang w:val="fr-BE"/>
        </w:rPr>
        <w:t xml:space="preserve">Les courses </w:t>
      </w:r>
      <w:r w:rsidR="001638FF">
        <w:rPr>
          <w:sz w:val="24"/>
          <w:szCs w:val="24"/>
          <w:lang w:val="fr-BE"/>
        </w:rPr>
        <w:t xml:space="preserve">/ </w:t>
      </w:r>
      <w:r w:rsidRPr="00D41C45">
        <w:rPr>
          <w:sz w:val="24"/>
          <w:szCs w:val="24"/>
          <w:lang w:val="fr-BE"/>
        </w:rPr>
        <w:t>Le transport</w:t>
      </w:r>
      <w:r w:rsidR="001638FF">
        <w:rPr>
          <w:sz w:val="24"/>
          <w:szCs w:val="24"/>
          <w:lang w:val="fr-BE"/>
        </w:rPr>
        <w:t xml:space="preserve"> / </w:t>
      </w:r>
      <w:r w:rsidRPr="00D41C45">
        <w:rPr>
          <w:sz w:val="24"/>
          <w:szCs w:val="24"/>
          <w:lang w:val="fr-BE"/>
        </w:rPr>
        <w:t xml:space="preserve">Les loisirs </w:t>
      </w:r>
      <w:r w:rsidR="001638FF">
        <w:rPr>
          <w:sz w:val="24"/>
          <w:szCs w:val="24"/>
          <w:lang w:val="fr-BE"/>
        </w:rPr>
        <w:t xml:space="preserve">/ </w:t>
      </w:r>
      <w:r w:rsidRPr="00D41C45">
        <w:rPr>
          <w:sz w:val="24"/>
          <w:szCs w:val="24"/>
          <w:lang w:val="fr-BE"/>
        </w:rPr>
        <w:t xml:space="preserve">Les vêtements </w:t>
      </w:r>
    </w:p>
    <w:p w14:paraId="07205AD3" w14:textId="77777777" w:rsidR="006154E7" w:rsidRDefault="006154E7" w:rsidP="006154E7">
      <w:pPr>
        <w:ind w:left="360"/>
        <w:rPr>
          <w:sz w:val="24"/>
          <w:szCs w:val="24"/>
          <w:lang w:val="fr-BE"/>
        </w:rPr>
      </w:pPr>
    </w:p>
    <w:p w14:paraId="2285577A" w14:textId="77777777" w:rsidR="006154E7" w:rsidRDefault="007E4C7C" w:rsidP="006154E7">
      <w:pPr>
        <w:ind w:left="360"/>
        <w:rPr>
          <w:sz w:val="24"/>
          <w:szCs w:val="24"/>
          <w:lang w:val="fr-BE"/>
        </w:rPr>
      </w:pPr>
      <w:r w:rsidRPr="001638FF">
        <w:rPr>
          <w:sz w:val="24"/>
          <w:szCs w:val="24"/>
          <w:u w:val="single"/>
          <w:lang w:val="fr-BE"/>
        </w:rPr>
        <w:t>Exemple concret</w:t>
      </w:r>
      <w:r w:rsidR="001638FF">
        <w:rPr>
          <w:sz w:val="24"/>
          <w:szCs w:val="24"/>
          <w:lang w:val="fr-BE"/>
        </w:rPr>
        <w:t xml:space="preserve"> : </w:t>
      </w:r>
    </w:p>
    <w:p w14:paraId="148BF586" w14:textId="77777777" w:rsidR="006154E7" w:rsidRDefault="007E4C7C" w:rsidP="006154E7">
      <w:pPr>
        <w:ind w:left="360"/>
        <w:rPr>
          <w:sz w:val="24"/>
          <w:szCs w:val="24"/>
          <w:lang w:val="fr-BE"/>
        </w:rPr>
      </w:pPr>
      <w:r w:rsidRPr="00D41C45">
        <w:rPr>
          <w:sz w:val="24"/>
          <w:szCs w:val="24"/>
          <w:lang w:val="fr-BE"/>
        </w:rPr>
        <w:t>Julie prévoit chaque mois :</w:t>
      </w:r>
      <w:r w:rsidR="001638FF">
        <w:rPr>
          <w:sz w:val="24"/>
          <w:szCs w:val="24"/>
          <w:lang w:val="fr-BE"/>
        </w:rPr>
        <w:t xml:space="preserve"> </w:t>
      </w:r>
      <w:r w:rsidRPr="00D41C45">
        <w:rPr>
          <w:sz w:val="24"/>
          <w:szCs w:val="24"/>
          <w:lang w:val="fr-BE"/>
        </w:rPr>
        <w:t xml:space="preserve">300 € pour les courses </w:t>
      </w:r>
      <w:r w:rsidR="001638FF">
        <w:rPr>
          <w:sz w:val="24"/>
          <w:szCs w:val="24"/>
          <w:lang w:val="fr-BE"/>
        </w:rPr>
        <w:t xml:space="preserve">/ </w:t>
      </w:r>
      <w:r w:rsidRPr="00D41C45">
        <w:rPr>
          <w:sz w:val="24"/>
          <w:szCs w:val="24"/>
          <w:lang w:val="fr-BE"/>
        </w:rPr>
        <w:t>50 € pour les transports</w:t>
      </w:r>
      <w:r w:rsidRPr="00D41C45">
        <w:rPr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sz w:val="24"/>
          <w:szCs w:val="24"/>
          <w:lang w:val="fr-BE"/>
        </w:rPr>
        <w:t>👉</w:t>
      </w:r>
      <w:r w:rsidRPr="00D41C45">
        <w:rPr>
          <w:sz w:val="24"/>
          <w:szCs w:val="24"/>
          <w:lang w:val="fr-BE"/>
        </w:rPr>
        <w:t xml:space="preserve"> Mais certains mois, elle dépense 450 € en courses.</w:t>
      </w:r>
      <w:r w:rsidRPr="00D41C45">
        <w:rPr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sz w:val="24"/>
          <w:szCs w:val="24"/>
          <w:lang w:val="fr-BE"/>
        </w:rPr>
        <w:t>👉</w:t>
      </w:r>
      <w:r w:rsidRPr="00D41C45">
        <w:rPr>
          <w:sz w:val="24"/>
          <w:szCs w:val="24"/>
          <w:lang w:val="fr-BE"/>
        </w:rPr>
        <w:t xml:space="preserve"> Son budget devient alors plus difficile à tenir. </w:t>
      </w:r>
    </w:p>
    <w:p w14:paraId="30D104E9" w14:textId="77777777" w:rsidR="006154E7" w:rsidRDefault="006154E7" w:rsidP="006154E7">
      <w:pPr>
        <w:ind w:left="360"/>
        <w:rPr>
          <w:sz w:val="24"/>
          <w:szCs w:val="24"/>
          <w:lang w:val="fr-BE"/>
        </w:rPr>
      </w:pPr>
    </w:p>
    <w:p w14:paraId="34F37F74" w14:textId="77777777" w:rsidR="006154E7" w:rsidRDefault="007E4C7C" w:rsidP="006154E7">
      <w:pPr>
        <w:ind w:left="360"/>
        <w:rPr>
          <w:sz w:val="24"/>
          <w:szCs w:val="24"/>
          <w:u w:val="single"/>
          <w:lang w:val="fr-BE"/>
        </w:rPr>
      </w:pPr>
      <w:r w:rsidRPr="001638FF">
        <w:rPr>
          <w:sz w:val="24"/>
          <w:szCs w:val="24"/>
          <w:u w:val="single"/>
          <w:lang w:val="fr-BE"/>
        </w:rPr>
        <w:t>Ce qu’il faut retenir</w:t>
      </w:r>
      <w:r w:rsidR="001638FF">
        <w:rPr>
          <w:sz w:val="24"/>
          <w:szCs w:val="24"/>
          <w:u w:val="single"/>
          <w:lang w:val="fr-BE"/>
        </w:rPr>
        <w:t> </w:t>
      </w:r>
      <w:r w:rsidR="001638FF" w:rsidRPr="006154E7">
        <w:rPr>
          <w:sz w:val="24"/>
          <w:szCs w:val="24"/>
          <w:lang w:val="fr-BE"/>
        </w:rPr>
        <w:t>:</w:t>
      </w:r>
      <w:r w:rsidR="001638FF">
        <w:rPr>
          <w:sz w:val="24"/>
          <w:szCs w:val="24"/>
          <w:u w:val="single"/>
          <w:lang w:val="fr-BE"/>
        </w:rPr>
        <w:t xml:space="preserve"> </w:t>
      </w:r>
    </w:p>
    <w:p w14:paraId="2898B4EA" w14:textId="77777777" w:rsidR="006154E7" w:rsidRDefault="007E4C7C" w:rsidP="006154E7">
      <w:pPr>
        <w:ind w:left="360"/>
        <w:rPr>
          <w:sz w:val="24"/>
          <w:szCs w:val="24"/>
          <w:lang w:val="fr-BE"/>
        </w:rPr>
      </w:pPr>
      <w:r w:rsidRPr="00D41C45">
        <w:rPr>
          <w:rFonts w:ascii="Segoe UI Emoji" w:hAnsi="Segoe UI Emoji" w:cs="Segoe UI Emoji"/>
          <w:sz w:val="24"/>
          <w:szCs w:val="24"/>
          <w:lang w:val="fr-BE"/>
        </w:rPr>
        <w:t>👉</w:t>
      </w:r>
      <w:r w:rsidRPr="00D41C45">
        <w:rPr>
          <w:sz w:val="24"/>
          <w:szCs w:val="24"/>
          <w:lang w:val="fr-BE"/>
        </w:rPr>
        <w:t xml:space="preserve"> Ce sont souvent les dépenses variables qui font dépasser le budget.</w:t>
      </w:r>
      <w:r w:rsidRPr="00D41C45">
        <w:rPr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sz w:val="24"/>
          <w:szCs w:val="24"/>
          <w:lang w:val="fr-BE"/>
        </w:rPr>
        <w:t>👉</w:t>
      </w:r>
      <w:r w:rsidRPr="00D41C45">
        <w:rPr>
          <w:sz w:val="24"/>
          <w:szCs w:val="24"/>
          <w:lang w:val="fr-BE"/>
        </w:rPr>
        <w:t xml:space="preserve"> Même de petits montants peuvent faire une grande différence à la fin du mois.</w:t>
      </w:r>
    </w:p>
    <w:p w14:paraId="2F436585" w14:textId="77777777" w:rsidR="006154E7" w:rsidRDefault="006154E7" w:rsidP="006154E7">
      <w:pPr>
        <w:ind w:left="360"/>
        <w:rPr>
          <w:sz w:val="24"/>
          <w:szCs w:val="24"/>
          <w:lang w:val="fr-BE"/>
        </w:rPr>
      </w:pPr>
    </w:p>
    <w:p w14:paraId="07A33932" w14:textId="77777777" w:rsidR="006154E7" w:rsidRDefault="007E4C7C" w:rsidP="006154E7">
      <w:pPr>
        <w:ind w:left="360"/>
        <w:rPr>
          <w:sz w:val="24"/>
          <w:szCs w:val="24"/>
          <w:lang w:val="fr-BE"/>
        </w:rPr>
      </w:pPr>
      <w:r w:rsidRPr="00D41C45">
        <w:rPr>
          <w:rFonts w:ascii="Segoe UI Emoji" w:hAnsi="Segoe UI Emoji" w:cs="Segoe UI Emoji"/>
          <w:sz w:val="24"/>
          <w:szCs w:val="24"/>
          <w:lang w:val="fr-BE"/>
        </w:rPr>
        <w:t>⚠️</w:t>
      </w:r>
      <w:r w:rsidRPr="00D41C45">
        <w:rPr>
          <w:sz w:val="24"/>
          <w:szCs w:val="24"/>
          <w:lang w:val="fr-BE"/>
        </w:rPr>
        <w:t xml:space="preserve"> </w:t>
      </w:r>
      <w:r w:rsidRPr="00BF3920">
        <w:rPr>
          <w:sz w:val="24"/>
          <w:szCs w:val="24"/>
          <w:u w:val="single"/>
          <w:lang w:val="fr-BE"/>
        </w:rPr>
        <w:t>Erreur fréquente</w:t>
      </w:r>
      <w:r w:rsidR="001638FF">
        <w:rPr>
          <w:sz w:val="24"/>
          <w:szCs w:val="24"/>
          <w:lang w:val="fr-BE"/>
        </w:rPr>
        <w:t xml:space="preserve"> : </w:t>
      </w:r>
      <w:r w:rsidRPr="00D41C45">
        <w:rPr>
          <w:sz w:val="24"/>
          <w:szCs w:val="24"/>
          <w:lang w:val="fr-BE"/>
        </w:rPr>
        <w:t>Ne pas suivre ses dépenses variables.</w:t>
      </w:r>
    </w:p>
    <w:p w14:paraId="588D11E9" w14:textId="479A5B09" w:rsidR="006154E7" w:rsidRDefault="007E4C7C" w:rsidP="006154E7">
      <w:pPr>
        <w:ind w:left="360"/>
        <w:rPr>
          <w:sz w:val="24"/>
          <w:szCs w:val="24"/>
          <w:lang w:val="fr-BE"/>
        </w:rPr>
      </w:pPr>
      <w:r w:rsidRPr="00D41C45">
        <w:rPr>
          <w:sz w:val="24"/>
          <w:szCs w:val="24"/>
          <w:lang w:val="fr-BE"/>
        </w:rPr>
        <w:lastRenderedPageBreak/>
        <w:br/>
      </w:r>
      <w:r w:rsidRPr="00D41C45">
        <w:rPr>
          <w:rFonts w:ascii="Segoe UI Emoji" w:hAnsi="Segoe UI Emoji" w:cs="Segoe UI Emoji"/>
          <w:sz w:val="24"/>
          <w:szCs w:val="24"/>
          <w:lang w:val="fr-BE"/>
        </w:rPr>
        <w:t>👉</w:t>
      </w:r>
      <w:r w:rsidRPr="00D41C45">
        <w:rPr>
          <w:sz w:val="24"/>
          <w:szCs w:val="24"/>
          <w:lang w:val="fr-BE"/>
        </w:rPr>
        <w:t xml:space="preserve"> </w:t>
      </w:r>
      <w:r w:rsidRPr="00BF3920">
        <w:rPr>
          <w:sz w:val="24"/>
          <w:szCs w:val="24"/>
          <w:u w:val="single"/>
          <w:lang w:val="fr-BE"/>
        </w:rPr>
        <w:t>Résultat</w:t>
      </w:r>
      <w:r w:rsidRPr="00D41C45">
        <w:rPr>
          <w:sz w:val="24"/>
          <w:szCs w:val="24"/>
          <w:lang w:val="fr-BE"/>
        </w:rPr>
        <w:t xml:space="preserve"> : on ne sait pas où part l’argent et le compte peut passer en négatif.</w:t>
      </w:r>
    </w:p>
    <w:p w14:paraId="3EA5BC8C" w14:textId="77777777" w:rsidR="006154E7" w:rsidRDefault="007E4C7C" w:rsidP="006154E7">
      <w:pPr>
        <w:ind w:left="360"/>
        <w:rPr>
          <w:sz w:val="24"/>
          <w:szCs w:val="24"/>
          <w:lang w:val="fr-BE"/>
        </w:rPr>
      </w:pPr>
      <w:r w:rsidRPr="00D41C45">
        <w:rPr>
          <w:rFonts w:ascii="Segoe UI Symbol" w:hAnsi="Segoe UI Symbol" w:cs="Segoe UI Symbol"/>
          <w:sz w:val="24"/>
          <w:szCs w:val="24"/>
          <w:lang w:val="fr-BE"/>
        </w:rPr>
        <w:t>✔</w:t>
      </w:r>
      <w:r w:rsidRPr="00D41C45">
        <w:rPr>
          <w:sz w:val="24"/>
          <w:szCs w:val="24"/>
          <w:lang w:val="fr-BE"/>
        </w:rPr>
        <w:t xml:space="preserve"> </w:t>
      </w:r>
      <w:r w:rsidRPr="00BF3920">
        <w:rPr>
          <w:sz w:val="24"/>
          <w:szCs w:val="24"/>
          <w:u w:val="single"/>
          <w:lang w:val="fr-BE"/>
        </w:rPr>
        <w:t>Conseil pratique</w:t>
      </w:r>
      <w:r w:rsidR="001638FF">
        <w:rPr>
          <w:sz w:val="24"/>
          <w:szCs w:val="24"/>
          <w:lang w:val="fr-BE"/>
        </w:rPr>
        <w:t xml:space="preserve"> : </w:t>
      </w:r>
    </w:p>
    <w:p w14:paraId="78FAE7DE" w14:textId="77777777" w:rsidR="006154E7" w:rsidRDefault="007E4C7C" w:rsidP="006154E7">
      <w:pPr>
        <w:ind w:left="360"/>
        <w:rPr>
          <w:sz w:val="24"/>
          <w:szCs w:val="24"/>
          <w:lang w:val="fr-BE"/>
        </w:rPr>
      </w:pPr>
      <w:r w:rsidRPr="00D41C45">
        <w:rPr>
          <w:sz w:val="24"/>
          <w:szCs w:val="24"/>
          <w:lang w:val="fr-BE"/>
        </w:rPr>
        <w:t>Notez vos dépenses pendant quelques jours ou une semaine :</w:t>
      </w:r>
      <w:r w:rsidRPr="00D41C45">
        <w:rPr>
          <w:sz w:val="24"/>
          <w:szCs w:val="24"/>
          <w:lang w:val="fr-BE"/>
        </w:rPr>
        <w:br/>
        <w:t>Courses : …… €</w:t>
      </w:r>
      <w:r w:rsidR="006154E7">
        <w:rPr>
          <w:sz w:val="24"/>
          <w:szCs w:val="24"/>
          <w:lang w:val="fr-BE"/>
        </w:rPr>
        <w:t xml:space="preserve"> </w:t>
      </w:r>
    </w:p>
    <w:p w14:paraId="70A8547D" w14:textId="13A61B1A" w:rsidR="006154E7" w:rsidRDefault="007E4C7C" w:rsidP="006154E7">
      <w:pPr>
        <w:ind w:left="360"/>
        <w:rPr>
          <w:sz w:val="24"/>
          <w:szCs w:val="24"/>
          <w:lang w:val="fr-BE"/>
        </w:rPr>
      </w:pPr>
      <w:r w:rsidRPr="00D41C45">
        <w:rPr>
          <w:sz w:val="24"/>
          <w:szCs w:val="24"/>
          <w:lang w:val="fr-BE"/>
        </w:rPr>
        <w:t>Transport : ……</w:t>
      </w:r>
      <w:r w:rsidR="006154E7" w:rsidRPr="00D41C45">
        <w:rPr>
          <w:sz w:val="24"/>
          <w:szCs w:val="24"/>
          <w:lang w:val="fr-BE"/>
        </w:rPr>
        <w:t xml:space="preserve"> €</w:t>
      </w:r>
    </w:p>
    <w:p w14:paraId="31940BE4" w14:textId="77777777" w:rsidR="006154E7" w:rsidRDefault="007E4C7C" w:rsidP="006154E7">
      <w:pPr>
        <w:ind w:left="360"/>
        <w:rPr>
          <w:sz w:val="24"/>
          <w:szCs w:val="24"/>
          <w:lang w:val="fr-BE"/>
        </w:rPr>
      </w:pPr>
      <w:r w:rsidRPr="00D41C45">
        <w:rPr>
          <w:sz w:val="24"/>
          <w:szCs w:val="24"/>
          <w:lang w:val="fr-BE"/>
        </w:rPr>
        <w:t>Loisirs : …… €</w:t>
      </w:r>
      <w:r w:rsidRPr="00D41C45">
        <w:rPr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sz w:val="24"/>
          <w:szCs w:val="24"/>
          <w:lang w:val="fr-BE"/>
        </w:rPr>
        <w:t>➡️</w:t>
      </w:r>
      <w:r w:rsidRPr="00D41C45">
        <w:rPr>
          <w:sz w:val="24"/>
          <w:szCs w:val="24"/>
          <w:lang w:val="fr-BE"/>
        </w:rPr>
        <w:t xml:space="preserve"> Total : …… €</w:t>
      </w:r>
    </w:p>
    <w:p w14:paraId="3152F9D3" w14:textId="77777777" w:rsidR="006154E7" w:rsidRDefault="007E4C7C" w:rsidP="006154E7">
      <w:pPr>
        <w:ind w:left="360"/>
        <w:rPr>
          <w:sz w:val="24"/>
          <w:szCs w:val="24"/>
          <w:lang w:val="fr-BE"/>
        </w:rPr>
      </w:pPr>
      <w:r w:rsidRPr="00D41C45">
        <w:rPr>
          <w:rFonts w:ascii="Segoe UI Emoji" w:hAnsi="Segoe UI Emoji" w:cs="Segoe UI Emoji"/>
          <w:sz w:val="24"/>
          <w:szCs w:val="24"/>
          <w:lang w:val="fr-BE"/>
        </w:rPr>
        <w:t>👉</w:t>
      </w:r>
      <w:r w:rsidRPr="00D41C45">
        <w:rPr>
          <w:sz w:val="24"/>
          <w:szCs w:val="24"/>
          <w:lang w:val="fr-BE"/>
        </w:rPr>
        <w:t xml:space="preserve"> Cela permet de mieux comprendre et de reprendre le contrôle de son budget.</w:t>
      </w:r>
    </w:p>
    <w:p w14:paraId="68BD01CB" w14:textId="77777777" w:rsidR="007F48A2" w:rsidRDefault="007F48A2" w:rsidP="006154E7">
      <w:pPr>
        <w:ind w:left="360"/>
        <w:rPr>
          <w:sz w:val="24"/>
          <w:szCs w:val="24"/>
          <w:lang w:val="fr-BE"/>
        </w:rPr>
      </w:pPr>
    </w:p>
    <w:p w14:paraId="559B388E" w14:textId="77777777" w:rsidR="007F48A2" w:rsidRPr="007F48A2" w:rsidRDefault="007F48A2" w:rsidP="007F48A2">
      <w:pPr>
        <w:ind w:left="360"/>
        <w:rPr>
          <w:b/>
          <w:bCs/>
          <w:sz w:val="24"/>
          <w:szCs w:val="24"/>
          <w:u w:val="single"/>
          <w:lang w:val="fr-BE"/>
        </w:rPr>
      </w:pPr>
      <w:r w:rsidRPr="007F48A2">
        <w:rPr>
          <w:b/>
          <w:bCs/>
          <w:sz w:val="24"/>
          <w:szCs w:val="24"/>
          <w:u w:val="single"/>
          <w:lang w:val="fr-BE"/>
        </w:rPr>
        <w:t>Les imprévus</w:t>
      </w:r>
    </w:p>
    <w:p w14:paraId="3ED5790D" w14:textId="77777777" w:rsidR="007F48A2" w:rsidRPr="007F48A2" w:rsidRDefault="007F48A2" w:rsidP="007F48A2">
      <w:pPr>
        <w:ind w:left="360"/>
        <w:rPr>
          <w:sz w:val="24"/>
          <w:szCs w:val="24"/>
          <w:lang w:val="fr-BE"/>
        </w:rPr>
      </w:pPr>
      <w:r w:rsidRPr="007F48A2">
        <w:rPr>
          <w:sz w:val="24"/>
          <w:szCs w:val="24"/>
          <w:lang w:val="fr-BE"/>
        </w:rPr>
        <w:t>Les imprévus sont des dépenses que l’on n’avait pas prévues.</w:t>
      </w:r>
      <w:r w:rsidRPr="007F48A2">
        <w:rPr>
          <w:sz w:val="24"/>
          <w:szCs w:val="24"/>
          <w:lang w:val="fr-BE"/>
        </w:rPr>
        <w:br/>
      </w:r>
      <w:r w:rsidRPr="007F48A2">
        <w:rPr>
          <w:rFonts w:ascii="Segoe UI Emoji" w:hAnsi="Segoe UI Emoji" w:cs="Segoe UI Emoji"/>
          <w:sz w:val="24"/>
          <w:szCs w:val="24"/>
          <w:lang w:val="fr-BE"/>
        </w:rPr>
        <w:t>👉</w:t>
      </w:r>
      <w:r w:rsidRPr="007F48A2">
        <w:rPr>
          <w:sz w:val="24"/>
          <w:szCs w:val="24"/>
          <w:lang w:val="fr-BE"/>
        </w:rPr>
        <w:t xml:space="preserve"> Ils peuvent arriver à tout moment et déséquilibrer le budget</w:t>
      </w:r>
    </w:p>
    <w:p w14:paraId="1E91BCEB" w14:textId="77777777" w:rsidR="007F48A2" w:rsidRPr="007F48A2" w:rsidRDefault="007F48A2" w:rsidP="007F48A2">
      <w:pPr>
        <w:ind w:left="360"/>
        <w:rPr>
          <w:sz w:val="24"/>
          <w:szCs w:val="24"/>
          <w:lang w:val="fr-BE"/>
        </w:rPr>
      </w:pPr>
      <w:r w:rsidRPr="007F48A2">
        <w:rPr>
          <w:sz w:val="24"/>
          <w:szCs w:val="24"/>
          <w:lang w:val="fr-BE"/>
        </w:rPr>
        <w:t>Exemples d’imprévus : Une panne de voiture / Un appareil qui tombe en panne / Des frais médicaux / Une facture inattendue</w:t>
      </w:r>
    </w:p>
    <w:p w14:paraId="58094B00" w14:textId="77777777" w:rsidR="007F48A2" w:rsidRPr="007F48A2" w:rsidRDefault="007F48A2" w:rsidP="007F48A2">
      <w:pPr>
        <w:ind w:left="360"/>
        <w:rPr>
          <w:sz w:val="24"/>
          <w:szCs w:val="24"/>
          <w:lang w:val="fr-BE"/>
        </w:rPr>
      </w:pPr>
      <w:r w:rsidRPr="007F48A2">
        <w:rPr>
          <w:sz w:val="24"/>
          <w:szCs w:val="24"/>
          <w:lang w:val="fr-BE"/>
        </w:rPr>
        <w:t>Exemple concret :</w:t>
      </w:r>
      <w:r w:rsidRPr="007F48A2">
        <w:rPr>
          <w:sz w:val="24"/>
          <w:szCs w:val="24"/>
          <w:lang w:val="fr-BE"/>
        </w:rPr>
        <w:br/>
        <w:t>Jean a un budget équilibré, mais sa machine à laver tombe en panne</w:t>
      </w:r>
      <w:r w:rsidRPr="007F48A2">
        <w:rPr>
          <w:sz w:val="24"/>
          <w:szCs w:val="24"/>
          <w:lang w:val="fr-BE"/>
        </w:rPr>
        <w:br/>
      </w:r>
      <w:r w:rsidRPr="007F48A2">
        <w:rPr>
          <w:rFonts w:ascii="Segoe UI Emoji" w:hAnsi="Segoe UI Emoji" w:cs="Segoe UI Emoji"/>
          <w:sz w:val="24"/>
          <w:szCs w:val="24"/>
          <w:lang w:val="fr-BE"/>
        </w:rPr>
        <w:t>👉</w:t>
      </w:r>
      <w:r w:rsidRPr="007F48A2">
        <w:rPr>
          <w:sz w:val="24"/>
          <w:szCs w:val="24"/>
          <w:lang w:val="fr-BE"/>
        </w:rPr>
        <w:t xml:space="preserve"> Il doit payer 250 € qu’il n’avait pas prévus</w:t>
      </w:r>
      <w:r w:rsidRPr="007F48A2">
        <w:rPr>
          <w:sz w:val="24"/>
          <w:szCs w:val="24"/>
          <w:lang w:val="fr-BE"/>
        </w:rPr>
        <w:br/>
      </w:r>
      <w:r w:rsidRPr="007F48A2">
        <w:rPr>
          <w:rFonts w:ascii="Segoe UI Emoji" w:hAnsi="Segoe UI Emoji" w:cs="Segoe UI Emoji"/>
          <w:sz w:val="24"/>
          <w:szCs w:val="24"/>
          <w:lang w:val="fr-BE"/>
        </w:rPr>
        <w:t>👉</w:t>
      </w:r>
      <w:r w:rsidRPr="007F48A2">
        <w:rPr>
          <w:sz w:val="24"/>
          <w:szCs w:val="24"/>
          <w:lang w:val="fr-BE"/>
        </w:rPr>
        <w:t xml:space="preserve"> Son budget devient difficile à tenir ce mois-là</w:t>
      </w:r>
    </w:p>
    <w:p w14:paraId="778F31B6" w14:textId="77777777" w:rsidR="007F48A2" w:rsidRPr="007F48A2" w:rsidRDefault="007F48A2" w:rsidP="007F48A2">
      <w:pPr>
        <w:ind w:left="360"/>
        <w:rPr>
          <w:sz w:val="24"/>
          <w:szCs w:val="24"/>
          <w:lang w:val="fr-BE"/>
        </w:rPr>
      </w:pPr>
      <w:r w:rsidRPr="007F48A2">
        <w:rPr>
          <w:sz w:val="24"/>
          <w:szCs w:val="24"/>
          <w:lang w:val="fr-BE"/>
        </w:rPr>
        <w:t>Ce qu’il faut retenir :</w:t>
      </w:r>
      <w:r w:rsidRPr="007F48A2">
        <w:rPr>
          <w:sz w:val="24"/>
          <w:szCs w:val="24"/>
          <w:lang w:val="fr-BE"/>
        </w:rPr>
        <w:br/>
      </w:r>
      <w:r w:rsidRPr="007F48A2">
        <w:rPr>
          <w:rFonts w:ascii="Segoe UI Emoji" w:hAnsi="Segoe UI Emoji" w:cs="Segoe UI Emoji"/>
          <w:sz w:val="24"/>
          <w:szCs w:val="24"/>
          <w:lang w:val="fr-BE"/>
        </w:rPr>
        <w:t>👉</w:t>
      </w:r>
      <w:r w:rsidRPr="007F48A2">
        <w:rPr>
          <w:sz w:val="24"/>
          <w:szCs w:val="24"/>
          <w:lang w:val="fr-BE"/>
        </w:rPr>
        <w:t xml:space="preserve"> Les imprévus font partie de la vie</w:t>
      </w:r>
      <w:r w:rsidRPr="007F48A2">
        <w:rPr>
          <w:sz w:val="24"/>
          <w:szCs w:val="24"/>
          <w:lang w:val="fr-BE"/>
        </w:rPr>
        <w:br/>
      </w:r>
      <w:r w:rsidRPr="007F48A2">
        <w:rPr>
          <w:rFonts w:ascii="Segoe UI Emoji" w:hAnsi="Segoe UI Emoji" w:cs="Segoe UI Emoji"/>
          <w:sz w:val="24"/>
          <w:szCs w:val="24"/>
          <w:lang w:val="fr-BE"/>
        </w:rPr>
        <w:t>👉</w:t>
      </w:r>
      <w:r w:rsidRPr="007F48A2">
        <w:rPr>
          <w:sz w:val="24"/>
          <w:szCs w:val="24"/>
          <w:lang w:val="fr-BE"/>
        </w:rPr>
        <w:t xml:space="preserve"> Ils peuvent mettre un budget en difficulté s’ils ne sont pas anticipés</w:t>
      </w:r>
    </w:p>
    <w:p w14:paraId="4B7316D7" w14:textId="77777777" w:rsidR="007F48A2" w:rsidRPr="007F48A2" w:rsidRDefault="007F48A2" w:rsidP="007F48A2">
      <w:pPr>
        <w:ind w:left="360"/>
        <w:rPr>
          <w:sz w:val="24"/>
          <w:szCs w:val="24"/>
          <w:lang w:val="fr-BE"/>
        </w:rPr>
      </w:pPr>
      <w:r w:rsidRPr="007F48A2">
        <w:rPr>
          <w:rFonts w:ascii="Segoe UI Emoji" w:hAnsi="Segoe UI Emoji" w:cs="Segoe UI Emoji"/>
          <w:sz w:val="24"/>
          <w:szCs w:val="24"/>
          <w:lang w:val="fr-BE"/>
        </w:rPr>
        <w:t>⚠️</w:t>
      </w:r>
      <w:r w:rsidRPr="007F48A2">
        <w:rPr>
          <w:sz w:val="24"/>
          <w:szCs w:val="24"/>
          <w:lang w:val="fr-BE"/>
        </w:rPr>
        <w:t xml:space="preserve"> Erreur fréquente :</w:t>
      </w:r>
      <w:r w:rsidRPr="007F48A2">
        <w:rPr>
          <w:sz w:val="24"/>
          <w:szCs w:val="24"/>
          <w:lang w:val="fr-BE"/>
        </w:rPr>
        <w:br/>
        <w:t>Ne pas prévoir d’argent pour les imprévus</w:t>
      </w:r>
      <w:r w:rsidRPr="007F48A2">
        <w:rPr>
          <w:sz w:val="24"/>
          <w:szCs w:val="24"/>
          <w:lang w:val="fr-BE"/>
        </w:rPr>
        <w:br/>
      </w:r>
      <w:r w:rsidRPr="007F48A2">
        <w:rPr>
          <w:rFonts w:ascii="Segoe UI Emoji" w:hAnsi="Segoe UI Emoji" w:cs="Segoe UI Emoji"/>
          <w:sz w:val="24"/>
          <w:szCs w:val="24"/>
          <w:lang w:val="fr-BE"/>
        </w:rPr>
        <w:t>👉</w:t>
      </w:r>
      <w:r w:rsidRPr="007F48A2">
        <w:rPr>
          <w:sz w:val="24"/>
          <w:szCs w:val="24"/>
          <w:lang w:val="fr-BE"/>
        </w:rPr>
        <w:t xml:space="preserve"> Résultat : devoir emprunter ou ne pas pouvoir payer certaines dépenses</w:t>
      </w:r>
    </w:p>
    <w:p w14:paraId="19401C89" w14:textId="77777777" w:rsidR="007F48A2" w:rsidRPr="007F48A2" w:rsidRDefault="007F48A2" w:rsidP="007F48A2">
      <w:pPr>
        <w:ind w:left="360"/>
        <w:rPr>
          <w:sz w:val="24"/>
          <w:szCs w:val="24"/>
          <w:lang w:val="fr-BE"/>
        </w:rPr>
      </w:pPr>
      <w:r w:rsidRPr="007F48A2">
        <w:rPr>
          <w:rFonts w:ascii="Segoe UI Symbol" w:hAnsi="Segoe UI Symbol" w:cs="Segoe UI Symbol"/>
          <w:sz w:val="24"/>
          <w:szCs w:val="24"/>
          <w:lang w:val="fr-BE"/>
        </w:rPr>
        <w:t>✔</w:t>
      </w:r>
      <w:r w:rsidRPr="007F48A2">
        <w:rPr>
          <w:sz w:val="24"/>
          <w:szCs w:val="24"/>
          <w:lang w:val="fr-BE"/>
        </w:rPr>
        <w:t xml:space="preserve"> Conseil pratique :</w:t>
      </w:r>
      <w:r w:rsidRPr="007F48A2">
        <w:rPr>
          <w:sz w:val="24"/>
          <w:szCs w:val="24"/>
          <w:lang w:val="fr-BE"/>
        </w:rPr>
        <w:br/>
      </w:r>
      <w:r w:rsidRPr="007F48A2">
        <w:rPr>
          <w:rFonts w:ascii="Segoe UI Emoji" w:hAnsi="Segoe UI Emoji" w:cs="Segoe UI Emoji"/>
          <w:sz w:val="24"/>
          <w:szCs w:val="24"/>
          <w:lang w:val="fr-BE"/>
        </w:rPr>
        <w:t>👉</w:t>
      </w:r>
      <w:r w:rsidRPr="007F48A2">
        <w:rPr>
          <w:sz w:val="24"/>
          <w:szCs w:val="24"/>
          <w:lang w:val="fr-BE"/>
        </w:rPr>
        <w:t xml:space="preserve"> Mettre de côté un petit montant chaque mois, même 10 ou 20 €</w:t>
      </w:r>
      <w:r w:rsidRPr="007F48A2">
        <w:rPr>
          <w:sz w:val="24"/>
          <w:szCs w:val="24"/>
          <w:lang w:val="fr-BE"/>
        </w:rPr>
        <w:br/>
      </w:r>
      <w:r w:rsidRPr="007F48A2">
        <w:rPr>
          <w:rFonts w:ascii="Segoe UI Emoji" w:hAnsi="Segoe UI Emoji" w:cs="Segoe UI Emoji"/>
          <w:sz w:val="24"/>
          <w:szCs w:val="24"/>
          <w:lang w:val="fr-BE"/>
        </w:rPr>
        <w:t>👉</w:t>
      </w:r>
      <w:r w:rsidRPr="007F48A2">
        <w:rPr>
          <w:sz w:val="24"/>
          <w:szCs w:val="24"/>
          <w:lang w:val="fr-BE"/>
        </w:rPr>
        <w:t xml:space="preserve"> Cela permet de faire face plus facilement aux imprévus</w:t>
      </w:r>
    </w:p>
    <w:p w14:paraId="55B31C39" w14:textId="77777777" w:rsidR="006154E7" w:rsidRDefault="006154E7" w:rsidP="006154E7">
      <w:pPr>
        <w:ind w:left="360"/>
        <w:rPr>
          <w:sz w:val="24"/>
          <w:szCs w:val="24"/>
          <w:lang w:val="fr-BE"/>
        </w:rPr>
      </w:pPr>
    </w:p>
    <w:p w14:paraId="00E3418D" w14:textId="77777777" w:rsidR="006154E7" w:rsidRDefault="00F86F07" w:rsidP="006154E7">
      <w:pPr>
        <w:ind w:left="360"/>
        <w:rPr>
          <w:sz w:val="24"/>
          <w:szCs w:val="24"/>
          <w:lang w:val="fr-BE"/>
        </w:rPr>
      </w:pPr>
      <w:r w:rsidRPr="006154E7">
        <w:rPr>
          <w:b/>
          <w:bCs/>
          <w:sz w:val="24"/>
          <w:szCs w:val="24"/>
          <w:u w:val="single"/>
          <w:lang w:val="fr-BE"/>
        </w:rPr>
        <w:lastRenderedPageBreak/>
        <w:t>Calculer le reste à vivre</w:t>
      </w:r>
      <w:r w:rsidR="001638FF">
        <w:rPr>
          <w:sz w:val="24"/>
          <w:szCs w:val="24"/>
          <w:u w:val="single"/>
          <w:lang w:val="fr-BE"/>
        </w:rPr>
        <w:t> </w:t>
      </w:r>
      <w:r w:rsidR="001638FF" w:rsidRPr="001638FF">
        <w:rPr>
          <w:sz w:val="24"/>
          <w:szCs w:val="24"/>
          <w:lang w:val="fr-BE"/>
        </w:rPr>
        <w:t>:</w:t>
      </w:r>
    </w:p>
    <w:p w14:paraId="0D932DA1" w14:textId="77777777" w:rsidR="006154E7" w:rsidRDefault="00F86F07" w:rsidP="006154E7">
      <w:pPr>
        <w:ind w:left="360"/>
        <w:rPr>
          <w:sz w:val="24"/>
          <w:szCs w:val="24"/>
          <w:lang w:val="fr-BE"/>
        </w:rPr>
      </w:pPr>
      <w:r w:rsidRPr="00D41C45">
        <w:rPr>
          <w:sz w:val="24"/>
          <w:szCs w:val="24"/>
          <w:lang w:val="fr-BE"/>
        </w:rPr>
        <w:t>Le reste à vivre, c’est l’argent qu’il vous reste une fois toutes les dépenses payées.</w:t>
      </w:r>
    </w:p>
    <w:p w14:paraId="53E62ED6" w14:textId="77777777" w:rsidR="006154E7" w:rsidRDefault="00F86F07" w:rsidP="006154E7">
      <w:pPr>
        <w:ind w:left="360"/>
        <w:rPr>
          <w:sz w:val="24"/>
          <w:szCs w:val="24"/>
          <w:lang w:val="fr-BE"/>
        </w:rPr>
      </w:pPr>
      <w:r w:rsidRPr="00D41C45">
        <w:rPr>
          <w:rFonts w:ascii="Segoe UI Emoji" w:hAnsi="Segoe UI Emoji" w:cs="Segoe UI Emoji"/>
          <w:sz w:val="24"/>
          <w:szCs w:val="24"/>
          <w:lang w:val="fr-BE"/>
        </w:rPr>
        <w:t>👉</w:t>
      </w:r>
      <w:r w:rsidRPr="00D41C45">
        <w:rPr>
          <w:sz w:val="24"/>
          <w:szCs w:val="24"/>
          <w:lang w:val="fr-BE"/>
        </w:rPr>
        <w:t xml:space="preserve"> Calcul :</w:t>
      </w:r>
      <w:r w:rsidR="001638FF">
        <w:rPr>
          <w:sz w:val="24"/>
          <w:szCs w:val="24"/>
          <w:lang w:val="fr-BE"/>
        </w:rPr>
        <w:t xml:space="preserve"> </w:t>
      </w:r>
      <w:r w:rsidRPr="00D41C45">
        <w:rPr>
          <w:sz w:val="24"/>
          <w:szCs w:val="24"/>
          <w:lang w:val="fr-BE"/>
        </w:rPr>
        <w:t>Reste à vivre = revenus – dépenses fixes – dépenses variables</w:t>
      </w:r>
    </w:p>
    <w:p w14:paraId="6C673369" w14:textId="77777777" w:rsidR="006154E7" w:rsidRDefault="00F86F07" w:rsidP="006154E7">
      <w:pPr>
        <w:ind w:left="360"/>
        <w:rPr>
          <w:sz w:val="24"/>
          <w:szCs w:val="24"/>
          <w:lang w:val="fr-BE"/>
        </w:rPr>
      </w:pPr>
      <w:r w:rsidRPr="001638FF">
        <w:rPr>
          <w:sz w:val="24"/>
          <w:szCs w:val="24"/>
          <w:u w:val="single"/>
          <w:lang w:val="fr-BE"/>
        </w:rPr>
        <w:t>Exemple concret</w:t>
      </w:r>
      <w:r w:rsidR="001638FF">
        <w:rPr>
          <w:sz w:val="24"/>
          <w:szCs w:val="24"/>
          <w:lang w:val="fr-BE"/>
        </w:rPr>
        <w:t xml:space="preserve"> : </w:t>
      </w:r>
      <w:r w:rsidRPr="00D41C45">
        <w:rPr>
          <w:sz w:val="24"/>
          <w:szCs w:val="24"/>
          <w:lang w:val="fr-BE"/>
        </w:rPr>
        <w:t>Paul a :</w:t>
      </w:r>
      <w:r w:rsidR="001638FF">
        <w:rPr>
          <w:sz w:val="24"/>
          <w:szCs w:val="24"/>
          <w:lang w:val="fr-BE"/>
        </w:rPr>
        <w:t xml:space="preserve"> </w:t>
      </w:r>
      <w:r w:rsidRPr="00D41C45">
        <w:rPr>
          <w:sz w:val="24"/>
          <w:szCs w:val="24"/>
          <w:lang w:val="fr-BE"/>
        </w:rPr>
        <w:t xml:space="preserve">1.400 € de revenus </w:t>
      </w:r>
      <w:r w:rsidR="001638FF">
        <w:rPr>
          <w:sz w:val="24"/>
          <w:szCs w:val="24"/>
          <w:lang w:val="fr-BE"/>
        </w:rPr>
        <w:t xml:space="preserve">/ </w:t>
      </w:r>
      <w:r w:rsidRPr="00D41C45">
        <w:rPr>
          <w:sz w:val="24"/>
          <w:szCs w:val="24"/>
          <w:lang w:val="fr-BE"/>
        </w:rPr>
        <w:t xml:space="preserve">900 € de dépenses fixes </w:t>
      </w:r>
      <w:r w:rsidR="001638FF">
        <w:rPr>
          <w:sz w:val="24"/>
          <w:szCs w:val="24"/>
          <w:lang w:val="fr-BE"/>
        </w:rPr>
        <w:t xml:space="preserve">/ </w:t>
      </w:r>
      <w:r w:rsidRPr="00D41C45">
        <w:rPr>
          <w:sz w:val="24"/>
          <w:szCs w:val="24"/>
          <w:lang w:val="fr-BE"/>
        </w:rPr>
        <w:t>350 € de dépenses variables</w:t>
      </w:r>
    </w:p>
    <w:p w14:paraId="1C3502AE" w14:textId="77777777" w:rsidR="006154E7" w:rsidRDefault="00F86F07" w:rsidP="006154E7">
      <w:pPr>
        <w:ind w:left="360"/>
        <w:rPr>
          <w:sz w:val="24"/>
          <w:szCs w:val="24"/>
          <w:lang w:val="fr-BE"/>
        </w:rPr>
      </w:pPr>
      <w:r w:rsidRPr="00D41C45">
        <w:rPr>
          <w:rFonts w:ascii="Segoe UI Emoji" w:hAnsi="Segoe UI Emoji" w:cs="Segoe UI Emoji"/>
          <w:sz w:val="24"/>
          <w:szCs w:val="24"/>
          <w:lang w:val="fr-BE"/>
        </w:rPr>
        <w:t>👉</w:t>
      </w:r>
      <w:r w:rsidRPr="00D41C45">
        <w:rPr>
          <w:sz w:val="24"/>
          <w:szCs w:val="24"/>
          <w:lang w:val="fr-BE"/>
        </w:rPr>
        <w:t xml:space="preserve"> Reste à vivre = 1.400 – 900 – 350 = 150 €</w:t>
      </w:r>
    </w:p>
    <w:p w14:paraId="6C090259" w14:textId="77777777" w:rsidR="006154E7" w:rsidRDefault="00F86F07" w:rsidP="006154E7">
      <w:pPr>
        <w:ind w:left="360"/>
        <w:rPr>
          <w:sz w:val="24"/>
          <w:szCs w:val="24"/>
          <w:u w:val="single"/>
          <w:lang w:val="fr-BE"/>
        </w:rPr>
      </w:pPr>
      <w:r w:rsidRPr="001638FF">
        <w:rPr>
          <w:sz w:val="24"/>
          <w:szCs w:val="24"/>
          <w:u w:val="single"/>
          <w:lang w:val="fr-BE"/>
        </w:rPr>
        <w:t>Ce qu’il faut retenir</w:t>
      </w:r>
      <w:r w:rsidR="001638FF" w:rsidRPr="001638FF">
        <w:rPr>
          <w:sz w:val="24"/>
          <w:szCs w:val="24"/>
          <w:lang w:val="fr-BE"/>
        </w:rPr>
        <w:t> :</w:t>
      </w:r>
      <w:r w:rsidR="001638FF">
        <w:rPr>
          <w:sz w:val="24"/>
          <w:szCs w:val="24"/>
          <w:u w:val="single"/>
          <w:lang w:val="fr-BE"/>
        </w:rPr>
        <w:t xml:space="preserve"> </w:t>
      </w:r>
    </w:p>
    <w:p w14:paraId="781C32EA" w14:textId="77777777" w:rsidR="006154E7" w:rsidRDefault="00F86F07" w:rsidP="006154E7">
      <w:pPr>
        <w:ind w:left="360"/>
        <w:rPr>
          <w:sz w:val="24"/>
          <w:szCs w:val="24"/>
          <w:lang w:val="fr-BE"/>
        </w:rPr>
      </w:pPr>
      <w:r w:rsidRPr="00D41C45">
        <w:rPr>
          <w:rFonts w:ascii="Segoe UI Emoji" w:hAnsi="Segoe UI Emoji" w:cs="Segoe UI Emoji"/>
          <w:sz w:val="24"/>
          <w:szCs w:val="24"/>
          <w:lang w:val="fr-BE"/>
        </w:rPr>
        <w:t>👉</w:t>
      </w:r>
      <w:r w:rsidRPr="00D41C45">
        <w:rPr>
          <w:sz w:val="24"/>
          <w:szCs w:val="24"/>
          <w:lang w:val="fr-BE"/>
        </w:rPr>
        <w:t xml:space="preserve"> Le reste à vivre sert à faire face aux imprévus (réparations, santé, factures…).</w:t>
      </w:r>
      <w:r w:rsidRPr="00D41C45">
        <w:rPr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sz w:val="24"/>
          <w:szCs w:val="24"/>
          <w:lang w:val="fr-BE"/>
        </w:rPr>
        <w:t>👉</w:t>
      </w:r>
      <w:r w:rsidRPr="00D41C45">
        <w:rPr>
          <w:sz w:val="24"/>
          <w:szCs w:val="24"/>
          <w:lang w:val="fr-BE"/>
        </w:rPr>
        <w:t xml:space="preserve"> Plus le reste à vivre est faible, plus la situation est fragile.</w:t>
      </w:r>
    </w:p>
    <w:p w14:paraId="127130F1" w14:textId="77777777" w:rsidR="006154E7" w:rsidRDefault="00F86F07" w:rsidP="006154E7">
      <w:pPr>
        <w:ind w:left="360"/>
        <w:rPr>
          <w:sz w:val="24"/>
          <w:szCs w:val="24"/>
          <w:lang w:val="fr-BE"/>
        </w:rPr>
      </w:pPr>
      <w:r w:rsidRPr="00D41C45">
        <w:rPr>
          <w:rFonts w:ascii="Segoe UI Emoji" w:hAnsi="Segoe UI Emoji" w:cs="Segoe UI Emoji"/>
          <w:sz w:val="24"/>
          <w:szCs w:val="24"/>
          <w:lang w:val="fr-BE"/>
        </w:rPr>
        <w:t>⚠️</w:t>
      </w:r>
      <w:r w:rsidRPr="00D41C45">
        <w:rPr>
          <w:sz w:val="24"/>
          <w:szCs w:val="24"/>
          <w:lang w:val="fr-BE"/>
        </w:rPr>
        <w:t xml:space="preserve"> </w:t>
      </w:r>
      <w:r w:rsidRPr="00E43140">
        <w:rPr>
          <w:sz w:val="24"/>
          <w:szCs w:val="24"/>
          <w:u w:val="single"/>
          <w:lang w:val="fr-BE"/>
        </w:rPr>
        <w:t>Situation à risque</w:t>
      </w:r>
      <w:r w:rsidR="00E43140">
        <w:rPr>
          <w:sz w:val="24"/>
          <w:szCs w:val="24"/>
          <w:lang w:val="fr-BE"/>
        </w:rPr>
        <w:t xml:space="preserve"> : </w:t>
      </w:r>
    </w:p>
    <w:p w14:paraId="617D6CC3" w14:textId="77777777" w:rsidR="006154E7" w:rsidRDefault="00F86F07" w:rsidP="006154E7">
      <w:pPr>
        <w:ind w:left="360"/>
        <w:rPr>
          <w:sz w:val="24"/>
          <w:szCs w:val="24"/>
          <w:lang w:val="fr-BE"/>
        </w:rPr>
      </w:pPr>
      <w:r w:rsidRPr="00D41C45">
        <w:rPr>
          <w:sz w:val="24"/>
          <w:szCs w:val="24"/>
          <w:lang w:val="fr-BE"/>
        </w:rPr>
        <w:t>Si le reste à vivre est très bas ou négatif :</w:t>
      </w:r>
      <w:r w:rsidRPr="00D41C45">
        <w:rPr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sz w:val="24"/>
          <w:szCs w:val="24"/>
          <w:lang w:val="fr-BE"/>
        </w:rPr>
        <w:t>👉</w:t>
      </w:r>
      <w:r w:rsidRPr="00D41C45">
        <w:rPr>
          <w:sz w:val="24"/>
          <w:szCs w:val="24"/>
          <w:lang w:val="fr-BE"/>
        </w:rPr>
        <w:t xml:space="preserve"> le moindre imprévu peut créer une dette</w:t>
      </w:r>
      <w:r w:rsidRPr="00D41C45">
        <w:rPr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sz w:val="24"/>
          <w:szCs w:val="24"/>
          <w:lang w:val="fr-BE"/>
        </w:rPr>
        <w:t>👉</w:t>
      </w:r>
      <w:r w:rsidRPr="00D41C45">
        <w:rPr>
          <w:sz w:val="24"/>
          <w:szCs w:val="24"/>
          <w:lang w:val="fr-BE"/>
        </w:rPr>
        <w:t xml:space="preserve"> le compte peut rapidement passer en négatif</w:t>
      </w:r>
    </w:p>
    <w:p w14:paraId="460CEC66" w14:textId="77777777" w:rsidR="006154E7" w:rsidRDefault="00F86F07" w:rsidP="006154E7">
      <w:pPr>
        <w:ind w:left="360"/>
        <w:rPr>
          <w:sz w:val="24"/>
          <w:szCs w:val="24"/>
          <w:lang w:val="fr-BE"/>
        </w:rPr>
      </w:pPr>
      <w:r w:rsidRPr="00D41C45">
        <w:rPr>
          <w:rFonts w:ascii="Segoe UI Emoji" w:hAnsi="Segoe UI Emoji" w:cs="Segoe UI Emoji"/>
          <w:sz w:val="24"/>
          <w:szCs w:val="24"/>
          <w:lang w:val="fr-BE"/>
        </w:rPr>
        <w:t>⚠️</w:t>
      </w:r>
      <w:r w:rsidRPr="00D41C45">
        <w:rPr>
          <w:sz w:val="24"/>
          <w:szCs w:val="24"/>
          <w:lang w:val="fr-BE"/>
        </w:rPr>
        <w:t xml:space="preserve"> </w:t>
      </w:r>
      <w:r w:rsidRPr="00E43140">
        <w:rPr>
          <w:sz w:val="24"/>
          <w:szCs w:val="24"/>
          <w:u w:val="single"/>
          <w:lang w:val="fr-BE"/>
        </w:rPr>
        <w:t>Erreur fréquente</w:t>
      </w:r>
      <w:r w:rsidR="00E43140">
        <w:rPr>
          <w:sz w:val="24"/>
          <w:szCs w:val="24"/>
          <w:lang w:val="fr-BE"/>
        </w:rPr>
        <w:t> :</w:t>
      </w:r>
    </w:p>
    <w:p w14:paraId="31EF93EC" w14:textId="706DF996" w:rsidR="00F86F07" w:rsidRPr="00D41C45" w:rsidRDefault="00F86F07" w:rsidP="006154E7">
      <w:pPr>
        <w:ind w:left="360"/>
        <w:rPr>
          <w:b/>
          <w:bCs/>
          <w:sz w:val="24"/>
          <w:szCs w:val="24"/>
          <w:lang w:val="fr-BE"/>
        </w:rPr>
      </w:pPr>
      <w:r w:rsidRPr="00D41C45">
        <w:rPr>
          <w:sz w:val="24"/>
          <w:szCs w:val="24"/>
          <w:lang w:val="fr-BE"/>
        </w:rPr>
        <w:t>Oublier certaines dépenses dans le calcul.</w:t>
      </w:r>
      <w:r w:rsidRPr="00D41C45">
        <w:rPr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sz w:val="24"/>
          <w:szCs w:val="24"/>
          <w:lang w:val="fr-BE"/>
        </w:rPr>
        <w:t>👉</w:t>
      </w:r>
      <w:r w:rsidRPr="00D41C45">
        <w:rPr>
          <w:sz w:val="24"/>
          <w:szCs w:val="24"/>
          <w:lang w:val="fr-BE"/>
        </w:rPr>
        <w:t xml:space="preserve"> Le reste à vivre paraît plus élevé… mais ce n’est pas la réalité.</w:t>
      </w:r>
    </w:p>
    <w:p w14:paraId="626FE1BB" w14:textId="5DBFF4D4" w:rsidR="00F86F07" w:rsidRPr="00D41C45" w:rsidRDefault="00F86F07" w:rsidP="00F86F07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rFonts w:ascii="Segoe UI Symbol" w:hAnsi="Segoe UI Symbol" w:cs="Segoe UI Symbol"/>
          <w:b w:val="0"/>
          <w:bCs w:val="0"/>
          <w:color w:val="auto"/>
          <w:sz w:val="24"/>
          <w:szCs w:val="24"/>
          <w:lang w:val="fr-BE"/>
        </w:rPr>
        <w:t>✔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</w:t>
      </w:r>
      <w:r w:rsidRPr="00E43140">
        <w:rPr>
          <w:b w:val="0"/>
          <w:bCs w:val="0"/>
          <w:color w:val="auto"/>
          <w:sz w:val="24"/>
          <w:szCs w:val="24"/>
          <w:u w:val="single"/>
          <w:lang w:val="fr-BE"/>
        </w:rPr>
        <w:t>Conseil pratique</w:t>
      </w:r>
    </w:p>
    <w:p w14:paraId="7933BA97" w14:textId="77777777" w:rsidR="00F86F07" w:rsidRPr="00D41C45" w:rsidRDefault="00F86F07" w:rsidP="00F86F07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b w:val="0"/>
          <w:bCs w:val="0"/>
          <w:color w:val="auto"/>
          <w:sz w:val="24"/>
          <w:szCs w:val="24"/>
          <w:lang w:val="fr-BE"/>
        </w:rPr>
        <w:t>Faites votre calcul simplement :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br/>
        <w:t>Revenus : …… €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br/>
        <w:t>Dépenses fixes : …… €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br/>
        <w:t>Dépenses variables : …… €</w:t>
      </w:r>
    </w:p>
    <w:p w14:paraId="508A3621" w14:textId="77777777" w:rsidR="00F86F07" w:rsidRPr="00D41C45" w:rsidRDefault="00F86F07" w:rsidP="00F86F07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➡️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Reste à vivre : …… €</w:t>
      </w:r>
    </w:p>
    <w:p w14:paraId="614B72D1" w14:textId="77777777" w:rsidR="00F86F07" w:rsidRPr="00D41C45" w:rsidRDefault="00F86F07" w:rsidP="00F86F07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👉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Ce calcul permet de voir rapidement si votre budget est équilibré.</w:t>
      </w:r>
    </w:p>
    <w:p w14:paraId="6427DADF" w14:textId="77777777" w:rsidR="00F86F07" w:rsidRPr="00D41C45" w:rsidRDefault="00F86F07" w:rsidP="00F86F07">
      <w:pPr>
        <w:rPr>
          <w:rFonts w:asciiTheme="majorHAnsi" w:eastAsiaTheme="majorEastAsia" w:hAnsiTheme="majorHAnsi" w:cstheme="majorBidi"/>
          <w:sz w:val="24"/>
          <w:szCs w:val="24"/>
          <w:lang w:val="fr-BE"/>
        </w:rPr>
      </w:pP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>Faire un budget</w:t>
      </w:r>
    </w:p>
    <w:p w14:paraId="3E03BA6A" w14:textId="0A5464EC" w:rsidR="00416C21" w:rsidRPr="00416C21" w:rsidRDefault="00416C21" w:rsidP="00416C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8"/>
          <w:lang w:val="fr-BE"/>
        </w:rPr>
      </w:pPr>
      <w:r w:rsidRPr="00416C21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8"/>
          <w:lang w:val="fr-BE"/>
        </w:rPr>
        <w:lastRenderedPageBreak/>
        <w:t xml:space="preserve">Faire un budget </w:t>
      </w:r>
    </w:p>
    <w:p w14:paraId="6804920C" w14:textId="720ED4B9" w:rsidR="00F86F07" w:rsidRDefault="00F86F07" w:rsidP="00F86F07">
      <w:pPr>
        <w:rPr>
          <w:rFonts w:asciiTheme="majorHAnsi" w:eastAsiaTheme="majorEastAsia" w:hAnsiTheme="majorHAnsi" w:cstheme="majorBidi"/>
          <w:sz w:val="24"/>
          <w:szCs w:val="24"/>
          <w:lang w:val="fr-BE"/>
        </w:rPr>
      </w:pP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>Faire un budget permet de mieux comprendre où va votre argent et d’éviter les difficultés à la fin du mois.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br/>
      </w:r>
      <w:r w:rsidRPr="00D41C45">
        <w:rPr>
          <w:rFonts w:ascii="Segoe UI Emoji" w:eastAsiaTheme="majorEastAsia" w:hAnsi="Segoe UI Emoji" w:cs="Segoe UI Emoji"/>
          <w:sz w:val="24"/>
          <w:szCs w:val="24"/>
          <w:lang w:val="fr-BE"/>
        </w:rPr>
        <w:t>👉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 C’est un outil simple pour garder le contrôle.</w:t>
      </w:r>
    </w:p>
    <w:p w14:paraId="4C2308D7" w14:textId="77777777" w:rsidR="00E43140" w:rsidRPr="00D41C45" w:rsidRDefault="00E43140" w:rsidP="00F86F07">
      <w:pPr>
        <w:rPr>
          <w:rFonts w:asciiTheme="majorHAnsi" w:eastAsiaTheme="majorEastAsia" w:hAnsiTheme="majorHAnsi" w:cstheme="majorBidi"/>
          <w:sz w:val="24"/>
          <w:szCs w:val="24"/>
          <w:lang w:val="fr-BE"/>
        </w:rPr>
      </w:pPr>
    </w:p>
    <w:p w14:paraId="1263CBED" w14:textId="3B6043CA" w:rsidR="00F86F07" w:rsidRPr="007F48A2" w:rsidRDefault="00F86F07" w:rsidP="007F48A2">
      <w:pPr>
        <w:rPr>
          <w:rFonts w:asciiTheme="majorHAnsi" w:eastAsiaTheme="majorEastAsia" w:hAnsiTheme="majorHAnsi" w:cstheme="majorBidi"/>
          <w:b/>
          <w:bCs/>
          <w:szCs w:val="28"/>
          <w:lang w:val="fr-BE"/>
        </w:rPr>
      </w:pPr>
      <w:r w:rsidRPr="007F48A2">
        <w:rPr>
          <w:rFonts w:asciiTheme="majorHAnsi" w:eastAsiaTheme="majorEastAsia" w:hAnsiTheme="majorHAnsi" w:cstheme="majorBidi"/>
          <w:b/>
          <w:bCs/>
          <w:sz w:val="24"/>
          <w:szCs w:val="24"/>
          <w:u w:val="single"/>
          <w:lang w:val="fr-BE"/>
        </w:rPr>
        <w:t>Étapes pour faire un budget</w:t>
      </w:r>
      <w:r w:rsidR="007F48A2">
        <w:rPr>
          <w:rFonts w:asciiTheme="majorHAnsi" w:eastAsiaTheme="majorEastAsia" w:hAnsiTheme="majorHAnsi" w:cstheme="majorBidi"/>
          <w:b/>
          <w:bCs/>
          <w:szCs w:val="28"/>
          <w:lang w:val="fr-BE"/>
        </w:rPr>
        <w:t xml:space="preserve"> : </w:t>
      </w:r>
    </w:p>
    <w:p w14:paraId="1992F65A" w14:textId="77777777" w:rsidR="00F86F07" w:rsidRPr="00D41C45" w:rsidRDefault="00F86F07" w:rsidP="00F86F07">
      <w:pPr>
        <w:numPr>
          <w:ilvl w:val="0"/>
          <w:numId w:val="19"/>
        </w:numPr>
        <w:rPr>
          <w:rFonts w:asciiTheme="majorHAnsi" w:eastAsiaTheme="majorEastAsia" w:hAnsiTheme="majorHAnsi" w:cstheme="majorBidi"/>
          <w:sz w:val="24"/>
          <w:szCs w:val="24"/>
          <w:lang w:val="fr-BE"/>
        </w:rPr>
      </w:pP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Noter les revenus </w:t>
      </w:r>
    </w:p>
    <w:p w14:paraId="36019777" w14:textId="77777777" w:rsidR="00F86F07" w:rsidRPr="00D41C45" w:rsidRDefault="00F86F07" w:rsidP="00F86F07">
      <w:pPr>
        <w:numPr>
          <w:ilvl w:val="0"/>
          <w:numId w:val="19"/>
        </w:numPr>
        <w:rPr>
          <w:rFonts w:asciiTheme="majorHAnsi" w:eastAsiaTheme="majorEastAsia" w:hAnsiTheme="majorHAnsi" w:cstheme="majorBidi"/>
          <w:sz w:val="24"/>
          <w:szCs w:val="24"/>
          <w:lang w:val="fr-BE"/>
        </w:rPr>
      </w:pP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Noter les dépenses fixes </w:t>
      </w:r>
    </w:p>
    <w:p w14:paraId="761C6F9E" w14:textId="77777777" w:rsidR="00F86F07" w:rsidRPr="00D41C45" w:rsidRDefault="00F86F07" w:rsidP="00F86F07">
      <w:pPr>
        <w:numPr>
          <w:ilvl w:val="0"/>
          <w:numId w:val="19"/>
        </w:numPr>
        <w:rPr>
          <w:rFonts w:asciiTheme="majorHAnsi" w:eastAsiaTheme="majorEastAsia" w:hAnsiTheme="majorHAnsi" w:cstheme="majorBidi"/>
          <w:sz w:val="24"/>
          <w:szCs w:val="24"/>
          <w:lang w:val="fr-BE"/>
        </w:rPr>
      </w:pP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Estimer les dépenses variables </w:t>
      </w:r>
    </w:p>
    <w:p w14:paraId="3BF2F3DD" w14:textId="77777777" w:rsidR="00F86F07" w:rsidRPr="00D41C45" w:rsidRDefault="00F86F07" w:rsidP="00F86F07">
      <w:pPr>
        <w:numPr>
          <w:ilvl w:val="0"/>
          <w:numId w:val="19"/>
        </w:numPr>
        <w:rPr>
          <w:rFonts w:asciiTheme="majorHAnsi" w:eastAsiaTheme="majorEastAsia" w:hAnsiTheme="majorHAnsi" w:cstheme="majorBidi"/>
          <w:sz w:val="24"/>
          <w:szCs w:val="24"/>
          <w:lang w:val="fr-BE"/>
        </w:rPr>
      </w:pP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Calculer le reste à vivre </w:t>
      </w:r>
    </w:p>
    <w:p w14:paraId="72823BAD" w14:textId="160273F9" w:rsidR="00F86F07" w:rsidRPr="00E43140" w:rsidRDefault="00F86F07" w:rsidP="00F86F07">
      <w:pPr>
        <w:rPr>
          <w:rFonts w:asciiTheme="majorHAnsi" w:eastAsiaTheme="majorEastAsia" w:hAnsiTheme="majorHAnsi" w:cstheme="majorBidi"/>
          <w:sz w:val="24"/>
          <w:szCs w:val="24"/>
          <w:u w:val="single"/>
          <w:lang w:val="fr-BE"/>
        </w:rPr>
      </w:pPr>
      <w:r w:rsidRPr="00E43140">
        <w:rPr>
          <w:rFonts w:asciiTheme="majorHAnsi" w:eastAsiaTheme="majorEastAsia" w:hAnsiTheme="majorHAnsi" w:cstheme="majorBidi"/>
          <w:sz w:val="24"/>
          <w:szCs w:val="24"/>
          <w:u w:val="single"/>
          <w:lang w:val="fr-BE"/>
        </w:rPr>
        <w:t>Exemple concret</w:t>
      </w:r>
      <w:r w:rsidR="00E43140">
        <w:rPr>
          <w:rFonts w:asciiTheme="majorHAnsi" w:eastAsiaTheme="majorEastAsia" w:hAnsiTheme="majorHAnsi" w:cstheme="majorBidi"/>
          <w:sz w:val="24"/>
          <w:szCs w:val="24"/>
          <w:u w:val="single"/>
          <w:lang w:val="fr-BE"/>
        </w:rPr>
        <w:t xml:space="preserve"> </w:t>
      </w:r>
    </w:p>
    <w:p w14:paraId="09384640" w14:textId="77777777" w:rsidR="00F86F07" w:rsidRPr="00D41C45" w:rsidRDefault="00F86F07" w:rsidP="00F86F07">
      <w:pPr>
        <w:rPr>
          <w:rFonts w:asciiTheme="majorHAnsi" w:eastAsiaTheme="majorEastAsia" w:hAnsiTheme="majorHAnsi" w:cstheme="majorBidi"/>
          <w:sz w:val="24"/>
          <w:szCs w:val="24"/>
          <w:lang w:val="fr-BE"/>
        </w:rPr>
      </w:pP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>Nadia reçoit 1.300 € par mois.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br/>
        <w:t>Elle note 800 € de dépenses fixes et estime 350 € de dépenses variables.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br/>
      </w:r>
      <w:r w:rsidRPr="00D41C45">
        <w:rPr>
          <w:rFonts w:ascii="Segoe UI Emoji" w:eastAsiaTheme="majorEastAsia" w:hAnsi="Segoe UI Emoji" w:cs="Segoe UI Emoji"/>
          <w:sz w:val="24"/>
          <w:szCs w:val="24"/>
          <w:lang w:val="fr-BE"/>
        </w:rPr>
        <w:t>👉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 Il lui reste environ 150 € pour vivre et faire face aux imprévus.</w:t>
      </w:r>
    </w:p>
    <w:p w14:paraId="4EEBB607" w14:textId="77777777" w:rsidR="00F86F07" w:rsidRPr="00E43140" w:rsidRDefault="00F86F07" w:rsidP="00F86F07">
      <w:pPr>
        <w:rPr>
          <w:rFonts w:asciiTheme="majorHAnsi" w:eastAsiaTheme="majorEastAsia" w:hAnsiTheme="majorHAnsi" w:cstheme="majorBidi"/>
          <w:sz w:val="24"/>
          <w:szCs w:val="24"/>
          <w:u w:val="single"/>
          <w:lang w:val="fr-BE"/>
        </w:rPr>
      </w:pPr>
      <w:r w:rsidRPr="00E43140">
        <w:rPr>
          <w:rFonts w:asciiTheme="majorHAnsi" w:eastAsiaTheme="majorEastAsia" w:hAnsiTheme="majorHAnsi" w:cstheme="majorBidi"/>
          <w:sz w:val="24"/>
          <w:szCs w:val="24"/>
          <w:u w:val="single"/>
          <w:lang w:val="fr-BE"/>
        </w:rPr>
        <w:t>Ce qu’il faut retenir</w:t>
      </w:r>
    </w:p>
    <w:p w14:paraId="43B30DE6" w14:textId="77777777" w:rsidR="00F86F07" w:rsidRPr="00D41C45" w:rsidRDefault="00F86F07" w:rsidP="00F86F07">
      <w:pPr>
        <w:rPr>
          <w:rFonts w:asciiTheme="majorHAnsi" w:eastAsiaTheme="majorEastAsia" w:hAnsiTheme="majorHAnsi" w:cstheme="majorBidi"/>
          <w:sz w:val="24"/>
          <w:szCs w:val="24"/>
          <w:lang w:val="fr-BE"/>
        </w:rPr>
      </w:pPr>
      <w:r w:rsidRPr="00D41C45">
        <w:rPr>
          <w:rFonts w:ascii="Segoe UI Emoji" w:eastAsiaTheme="majorEastAsia" w:hAnsi="Segoe UI Emoji" w:cs="Segoe UI Emoji"/>
          <w:sz w:val="24"/>
          <w:szCs w:val="24"/>
          <w:lang w:val="fr-BE"/>
        </w:rPr>
        <w:t>👉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 Un budget permet de voir rapidement si l’argent suffit ou non.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br/>
      </w:r>
      <w:r w:rsidRPr="00D41C45">
        <w:rPr>
          <w:rFonts w:ascii="Segoe UI Emoji" w:eastAsiaTheme="majorEastAsia" w:hAnsi="Segoe UI Emoji" w:cs="Segoe UI Emoji"/>
          <w:sz w:val="24"/>
          <w:szCs w:val="24"/>
          <w:lang w:val="fr-BE"/>
        </w:rPr>
        <w:t>👉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 Il aide à éviter les mauvaises surprises.</w:t>
      </w:r>
    </w:p>
    <w:p w14:paraId="472904D9" w14:textId="26D91789" w:rsidR="00F86F07" w:rsidRPr="00D41C45" w:rsidRDefault="00F86F07" w:rsidP="00F86F07">
      <w:pPr>
        <w:rPr>
          <w:rFonts w:asciiTheme="majorHAnsi" w:eastAsiaTheme="majorEastAsia" w:hAnsiTheme="majorHAnsi" w:cstheme="majorBidi"/>
          <w:sz w:val="24"/>
          <w:szCs w:val="24"/>
          <w:lang w:val="fr-BE"/>
        </w:rPr>
      </w:pPr>
      <w:r w:rsidRPr="00D41C45">
        <w:rPr>
          <w:rFonts w:ascii="Segoe UI Emoji" w:eastAsiaTheme="majorEastAsia" w:hAnsi="Segoe UI Emoji" w:cs="Segoe UI Emoji"/>
          <w:sz w:val="24"/>
          <w:szCs w:val="24"/>
          <w:lang w:val="fr-BE"/>
        </w:rPr>
        <w:t>⚠️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 </w:t>
      </w:r>
      <w:r w:rsidRPr="00E43140">
        <w:rPr>
          <w:rFonts w:asciiTheme="majorHAnsi" w:eastAsiaTheme="majorEastAsia" w:hAnsiTheme="majorHAnsi" w:cstheme="majorBidi"/>
          <w:sz w:val="24"/>
          <w:szCs w:val="24"/>
          <w:u w:val="single"/>
          <w:lang w:val="fr-BE"/>
        </w:rPr>
        <w:t>Erreur fréquente</w:t>
      </w:r>
    </w:p>
    <w:p w14:paraId="0BABDFF0" w14:textId="77777777" w:rsidR="00F86F07" w:rsidRPr="00D41C45" w:rsidRDefault="00F86F07" w:rsidP="00F86F07">
      <w:pPr>
        <w:rPr>
          <w:rFonts w:asciiTheme="majorHAnsi" w:eastAsiaTheme="majorEastAsia" w:hAnsiTheme="majorHAnsi" w:cstheme="majorBidi"/>
          <w:sz w:val="24"/>
          <w:szCs w:val="24"/>
          <w:lang w:val="fr-BE"/>
        </w:rPr>
      </w:pP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>Faire un budget une seule fois et ne plus le regarder.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br/>
      </w:r>
      <w:r w:rsidRPr="00D41C45">
        <w:rPr>
          <w:rFonts w:ascii="Segoe UI Emoji" w:eastAsiaTheme="majorEastAsia" w:hAnsi="Segoe UI Emoji" w:cs="Segoe UI Emoji"/>
          <w:sz w:val="24"/>
          <w:szCs w:val="24"/>
          <w:lang w:val="fr-BE"/>
        </w:rPr>
        <w:t>👉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 Un budget doit être ajusté régulièrement.</w:t>
      </w:r>
    </w:p>
    <w:p w14:paraId="5BBAAB44" w14:textId="77777777" w:rsidR="00F86F07" w:rsidRPr="00E43140" w:rsidRDefault="00F86F07" w:rsidP="00F86F07">
      <w:pPr>
        <w:rPr>
          <w:rFonts w:asciiTheme="majorHAnsi" w:eastAsiaTheme="majorEastAsia" w:hAnsiTheme="majorHAnsi" w:cstheme="majorBidi"/>
          <w:sz w:val="24"/>
          <w:szCs w:val="24"/>
          <w:u w:val="single"/>
          <w:lang w:val="fr-BE"/>
        </w:rPr>
      </w:pPr>
      <w:r w:rsidRPr="00E43140">
        <w:rPr>
          <w:rFonts w:ascii="Segoe UI Symbol" w:eastAsiaTheme="majorEastAsia" w:hAnsi="Segoe UI Symbol" w:cs="Segoe UI Symbol"/>
          <w:sz w:val="24"/>
          <w:szCs w:val="24"/>
          <w:u w:val="single"/>
          <w:lang w:val="fr-BE"/>
        </w:rPr>
        <w:t>✔</w:t>
      </w:r>
      <w:r w:rsidRPr="00E43140">
        <w:rPr>
          <w:rFonts w:asciiTheme="majorHAnsi" w:eastAsiaTheme="majorEastAsia" w:hAnsiTheme="majorHAnsi" w:cstheme="majorBidi"/>
          <w:sz w:val="24"/>
          <w:szCs w:val="24"/>
          <w:u w:val="single"/>
          <w:lang w:val="fr-BE"/>
        </w:rPr>
        <w:t xml:space="preserve"> Conseil pratique</w:t>
      </w:r>
    </w:p>
    <w:p w14:paraId="23492892" w14:textId="77777777" w:rsidR="00F86F07" w:rsidRPr="00D41C45" w:rsidRDefault="00F86F07" w:rsidP="00F86F07">
      <w:pPr>
        <w:rPr>
          <w:rFonts w:asciiTheme="majorHAnsi" w:eastAsiaTheme="majorEastAsia" w:hAnsiTheme="majorHAnsi" w:cstheme="majorBidi"/>
          <w:sz w:val="24"/>
          <w:szCs w:val="24"/>
          <w:lang w:val="fr-BE"/>
        </w:rPr>
      </w:pP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>Commencez simplement avec une feuille ou un carnet :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br/>
        <w:t>Revenus : …… €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br/>
        <w:t>Dépenses fixes : …… €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br/>
        <w:t>Dépenses variables : …… €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br/>
      </w:r>
      <w:r w:rsidRPr="00D41C45">
        <w:rPr>
          <w:rFonts w:ascii="Segoe UI Emoji" w:eastAsiaTheme="majorEastAsia" w:hAnsi="Segoe UI Emoji" w:cs="Segoe UI Emoji"/>
          <w:sz w:val="24"/>
          <w:szCs w:val="24"/>
          <w:lang w:val="fr-BE"/>
        </w:rPr>
        <w:t>➡️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 Reste à vivre : …… €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br/>
      </w:r>
      <w:r w:rsidRPr="00D41C45">
        <w:rPr>
          <w:rFonts w:ascii="Segoe UI Emoji" w:eastAsiaTheme="majorEastAsia" w:hAnsi="Segoe UI Emoji" w:cs="Segoe UI Emoji"/>
          <w:sz w:val="24"/>
          <w:szCs w:val="24"/>
          <w:lang w:val="fr-BE"/>
        </w:rPr>
        <w:t>👉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 Même un budget simple est déjà très utile.</w:t>
      </w:r>
    </w:p>
    <w:p w14:paraId="17FA2945" w14:textId="76495579" w:rsidR="00D60732" w:rsidRPr="00D41C45" w:rsidRDefault="00D60732">
      <w:pPr>
        <w:rPr>
          <w:sz w:val="24"/>
          <w:szCs w:val="24"/>
          <w:lang w:val="fr-BE"/>
        </w:rPr>
      </w:pPr>
    </w:p>
    <w:p w14:paraId="042C9022" w14:textId="77777777" w:rsidR="008F4082" w:rsidRDefault="008F4082" w:rsidP="00F86F07">
      <w:pPr>
        <w:rPr>
          <w:rFonts w:asciiTheme="majorHAnsi" w:eastAsiaTheme="majorEastAsia" w:hAnsiTheme="majorHAnsi" w:cstheme="majorBidi"/>
          <w:b/>
          <w:bCs/>
          <w:sz w:val="24"/>
          <w:szCs w:val="24"/>
          <w:u w:val="single"/>
          <w:lang w:val="fr-BE"/>
        </w:rPr>
      </w:pPr>
    </w:p>
    <w:p w14:paraId="2C34D620" w14:textId="6A4D30EC" w:rsidR="00F86F07" w:rsidRPr="00BF2C0A" w:rsidRDefault="00F86F07" w:rsidP="00F86F07">
      <w:pPr>
        <w:rPr>
          <w:rFonts w:asciiTheme="majorHAnsi" w:eastAsiaTheme="majorEastAsia" w:hAnsiTheme="majorHAnsi" w:cstheme="majorBidi"/>
          <w:b/>
          <w:bCs/>
          <w:sz w:val="24"/>
          <w:szCs w:val="24"/>
          <w:lang w:val="fr-BE"/>
        </w:rPr>
      </w:pPr>
      <w:r w:rsidRPr="00416C21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8"/>
          <w:bdr w:val="single" w:sz="4" w:space="0" w:color="auto"/>
          <w:lang w:val="fr-BE"/>
        </w:rPr>
        <w:t>Suivre ses dépenses</w:t>
      </w:r>
      <w:r w:rsidR="007F48A2" w:rsidRPr="00416C21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4"/>
          <w:szCs w:val="24"/>
          <w:lang w:val="fr-BE"/>
        </w:rPr>
        <w:t> </w:t>
      </w:r>
    </w:p>
    <w:p w14:paraId="02074306" w14:textId="77777777" w:rsidR="00F86F07" w:rsidRPr="00D41C45" w:rsidRDefault="00F86F07" w:rsidP="00F86F07">
      <w:pPr>
        <w:rPr>
          <w:rFonts w:asciiTheme="majorHAnsi" w:eastAsiaTheme="majorEastAsia" w:hAnsiTheme="majorHAnsi" w:cstheme="majorBidi"/>
          <w:sz w:val="24"/>
          <w:szCs w:val="24"/>
          <w:lang w:val="fr-BE"/>
        </w:rPr>
      </w:pP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>Suivre ses dépenses, c’est noter ce que vous dépensez au quotidien.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br/>
      </w:r>
      <w:r w:rsidRPr="00D41C45">
        <w:rPr>
          <w:rFonts w:ascii="Segoe UI Emoji" w:eastAsiaTheme="majorEastAsia" w:hAnsi="Segoe UI Emoji" w:cs="Segoe UI Emoji"/>
          <w:sz w:val="24"/>
          <w:szCs w:val="24"/>
          <w:lang w:val="fr-BE"/>
        </w:rPr>
        <w:t>👉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 Cela permet de voir clairement où part l’argent.</w:t>
      </w:r>
    </w:p>
    <w:p w14:paraId="6BA2F5E6" w14:textId="06692E60" w:rsidR="00F86F07" w:rsidRPr="00E43140" w:rsidRDefault="00F86F07" w:rsidP="00F86F07">
      <w:pPr>
        <w:rPr>
          <w:rFonts w:asciiTheme="majorHAnsi" w:eastAsiaTheme="majorEastAsia" w:hAnsiTheme="majorHAnsi" w:cstheme="majorBidi"/>
          <w:sz w:val="24"/>
          <w:szCs w:val="24"/>
          <w:lang w:val="fr-BE"/>
        </w:rPr>
      </w:pPr>
      <w:r w:rsidRPr="00E43140">
        <w:rPr>
          <w:rFonts w:asciiTheme="majorHAnsi" w:eastAsiaTheme="majorEastAsia" w:hAnsiTheme="majorHAnsi" w:cstheme="majorBidi"/>
          <w:sz w:val="24"/>
          <w:szCs w:val="24"/>
          <w:u w:val="single"/>
          <w:lang w:val="fr-BE"/>
        </w:rPr>
        <w:t>Exemple concret</w:t>
      </w:r>
      <w:r w:rsidR="00E43140" w:rsidRPr="00E43140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 : </w:t>
      </w:r>
    </w:p>
    <w:p w14:paraId="65C065A7" w14:textId="77777777" w:rsidR="00F86F07" w:rsidRPr="00D41C45" w:rsidRDefault="00F86F07" w:rsidP="00F86F07">
      <w:pPr>
        <w:rPr>
          <w:rFonts w:asciiTheme="majorHAnsi" w:eastAsiaTheme="majorEastAsia" w:hAnsiTheme="majorHAnsi" w:cstheme="majorBidi"/>
          <w:sz w:val="24"/>
          <w:szCs w:val="24"/>
          <w:lang w:val="fr-BE"/>
        </w:rPr>
      </w:pP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>Karim pense dépenser peu en petites choses.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br/>
        <w:t>Pendant une semaine, il note tout : café, snacks, petits achats…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br/>
      </w:r>
      <w:r w:rsidRPr="00D41C45">
        <w:rPr>
          <w:rFonts w:ascii="Segoe UI Emoji" w:eastAsiaTheme="majorEastAsia" w:hAnsi="Segoe UI Emoji" w:cs="Segoe UI Emoji"/>
          <w:sz w:val="24"/>
          <w:szCs w:val="24"/>
          <w:lang w:val="fr-BE"/>
        </w:rPr>
        <w:t>👉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 Il se rend compte qu’il dépense plus de 80 € sans s’en rendre compte.</w:t>
      </w:r>
    </w:p>
    <w:p w14:paraId="21089435" w14:textId="3E275648" w:rsidR="00F86F07" w:rsidRPr="00D41C45" w:rsidRDefault="00F86F07" w:rsidP="00F86F07">
      <w:pPr>
        <w:rPr>
          <w:rFonts w:asciiTheme="majorHAnsi" w:eastAsiaTheme="majorEastAsia" w:hAnsiTheme="majorHAnsi" w:cstheme="majorBidi"/>
          <w:sz w:val="24"/>
          <w:szCs w:val="24"/>
          <w:lang w:val="fr-BE"/>
        </w:rPr>
      </w:pPr>
      <w:r w:rsidRPr="00E43140">
        <w:rPr>
          <w:rFonts w:asciiTheme="majorHAnsi" w:eastAsiaTheme="majorEastAsia" w:hAnsiTheme="majorHAnsi" w:cstheme="majorBidi"/>
          <w:sz w:val="24"/>
          <w:szCs w:val="24"/>
          <w:u w:val="single"/>
          <w:lang w:val="fr-BE"/>
        </w:rPr>
        <w:t>Ce qu’il faut retenir</w:t>
      </w:r>
      <w:r w:rsidR="00E43140">
        <w:rPr>
          <w:rFonts w:asciiTheme="majorHAnsi" w:eastAsiaTheme="majorEastAsia" w:hAnsiTheme="majorHAnsi" w:cstheme="majorBidi"/>
          <w:sz w:val="24"/>
          <w:szCs w:val="24"/>
          <w:lang w:val="fr-BE"/>
        </w:rPr>
        <w:t> :</w:t>
      </w:r>
    </w:p>
    <w:p w14:paraId="612A753E" w14:textId="77777777" w:rsidR="00F86F07" w:rsidRPr="00D41C45" w:rsidRDefault="00F86F07" w:rsidP="00F86F07">
      <w:pPr>
        <w:rPr>
          <w:rFonts w:asciiTheme="majorHAnsi" w:eastAsiaTheme="majorEastAsia" w:hAnsiTheme="majorHAnsi" w:cstheme="majorBidi"/>
          <w:sz w:val="24"/>
          <w:szCs w:val="24"/>
          <w:lang w:val="fr-BE"/>
        </w:rPr>
      </w:pPr>
      <w:r w:rsidRPr="00D41C45">
        <w:rPr>
          <w:rFonts w:ascii="Segoe UI Emoji" w:eastAsiaTheme="majorEastAsia" w:hAnsi="Segoe UI Emoji" w:cs="Segoe UI Emoji"/>
          <w:sz w:val="24"/>
          <w:szCs w:val="24"/>
          <w:lang w:val="fr-BE"/>
        </w:rPr>
        <w:t>👉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 Les petites dépenses répétées peuvent représenter une grosse somme à la fin du mois.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br/>
      </w:r>
      <w:r w:rsidRPr="00D41C45">
        <w:rPr>
          <w:rFonts w:ascii="Segoe UI Emoji" w:eastAsiaTheme="majorEastAsia" w:hAnsi="Segoe UI Emoji" w:cs="Segoe UI Emoji"/>
          <w:sz w:val="24"/>
          <w:szCs w:val="24"/>
          <w:lang w:val="fr-BE"/>
        </w:rPr>
        <w:t>👉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 Suivre ses dépenses aide à mieux contrôler son budget.</w:t>
      </w:r>
    </w:p>
    <w:p w14:paraId="34E0AA02" w14:textId="77777777" w:rsidR="00F86F07" w:rsidRPr="00D41C45" w:rsidRDefault="00F86F07" w:rsidP="00F86F07">
      <w:pPr>
        <w:rPr>
          <w:rFonts w:asciiTheme="majorHAnsi" w:eastAsiaTheme="majorEastAsia" w:hAnsiTheme="majorHAnsi" w:cstheme="majorBidi"/>
          <w:sz w:val="24"/>
          <w:szCs w:val="24"/>
          <w:lang w:val="fr-BE"/>
        </w:rPr>
      </w:pPr>
      <w:r w:rsidRPr="00D41C45">
        <w:rPr>
          <w:rFonts w:ascii="Segoe UI Emoji" w:eastAsiaTheme="majorEastAsia" w:hAnsi="Segoe UI Emoji" w:cs="Segoe UI Emoji"/>
          <w:sz w:val="24"/>
          <w:szCs w:val="24"/>
          <w:lang w:val="fr-BE"/>
        </w:rPr>
        <w:t>⚠️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 </w:t>
      </w:r>
      <w:r w:rsidRPr="00E43140">
        <w:rPr>
          <w:rFonts w:asciiTheme="majorHAnsi" w:eastAsiaTheme="majorEastAsia" w:hAnsiTheme="majorHAnsi" w:cstheme="majorBidi"/>
          <w:sz w:val="24"/>
          <w:szCs w:val="24"/>
          <w:u w:val="single"/>
          <w:lang w:val="fr-BE"/>
        </w:rPr>
        <w:t>Erreur fréquente</w:t>
      </w:r>
    </w:p>
    <w:p w14:paraId="29E6EA71" w14:textId="21191C5F" w:rsidR="00F86F07" w:rsidRPr="00D41C45" w:rsidRDefault="00F86F07" w:rsidP="00F86F07">
      <w:pPr>
        <w:rPr>
          <w:rFonts w:asciiTheme="majorHAnsi" w:eastAsiaTheme="majorEastAsia" w:hAnsiTheme="majorHAnsi" w:cstheme="majorBidi"/>
          <w:sz w:val="24"/>
          <w:szCs w:val="24"/>
          <w:lang w:val="fr-BE"/>
        </w:rPr>
      </w:pP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>Ne noter que les grosses dépenses et oublier les petites.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br/>
      </w:r>
      <w:r w:rsidRPr="00D41C45">
        <w:rPr>
          <w:rFonts w:ascii="Segoe UI Emoji" w:eastAsiaTheme="majorEastAsia" w:hAnsi="Segoe UI Emoji" w:cs="Segoe UI Emoji"/>
          <w:sz w:val="24"/>
          <w:szCs w:val="24"/>
          <w:lang w:val="fr-BE"/>
        </w:rPr>
        <w:t>👉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 Ce sont souvent elles qui posent </w:t>
      </w:r>
      <w:r w:rsidR="00C33191"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>un problème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>.</w:t>
      </w:r>
    </w:p>
    <w:p w14:paraId="1ABCB11E" w14:textId="77777777" w:rsidR="00F86F07" w:rsidRPr="00D41C45" w:rsidRDefault="00F86F07" w:rsidP="00F86F07">
      <w:pPr>
        <w:rPr>
          <w:rFonts w:asciiTheme="majorHAnsi" w:eastAsiaTheme="majorEastAsia" w:hAnsiTheme="majorHAnsi" w:cstheme="majorBidi"/>
          <w:sz w:val="24"/>
          <w:szCs w:val="24"/>
          <w:lang w:val="fr-BE"/>
        </w:rPr>
      </w:pPr>
      <w:r w:rsidRPr="00D41C45">
        <w:rPr>
          <w:rFonts w:ascii="Segoe UI Symbol" w:eastAsiaTheme="majorEastAsia" w:hAnsi="Segoe UI Symbol" w:cs="Segoe UI Symbol"/>
          <w:sz w:val="24"/>
          <w:szCs w:val="24"/>
          <w:lang w:val="fr-BE"/>
        </w:rPr>
        <w:t>✔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 </w:t>
      </w:r>
      <w:r w:rsidRPr="00E43140">
        <w:rPr>
          <w:rFonts w:asciiTheme="majorHAnsi" w:eastAsiaTheme="majorEastAsia" w:hAnsiTheme="majorHAnsi" w:cstheme="majorBidi"/>
          <w:sz w:val="24"/>
          <w:szCs w:val="24"/>
          <w:u w:val="single"/>
          <w:lang w:val="fr-BE"/>
        </w:rPr>
        <w:t>Conseil pratique</w:t>
      </w:r>
    </w:p>
    <w:p w14:paraId="7730424F" w14:textId="77777777" w:rsidR="00E43140" w:rsidRDefault="00F86F07" w:rsidP="00E43140">
      <w:pPr>
        <w:rPr>
          <w:rFonts w:asciiTheme="majorHAnsi" w:eastAsiaTheme="majorEastAsia" w:hAnsiTheme="majorHAnsi" w:cstheme="majorBidi"/>
          <w:sz w:val="24"/>
          <w:szCs w:val="24"/>
          <w:lang w:val="fr-BE"/>
        </w:rPr>
      </w:pP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>Pendant quelques jours ou une semaine, notez tout :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br/>
        <w:t>Courses : …… €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br/>
        <w:t>Transport : …… €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br/>
        <w:t>Petites dépenses (café, snacks…) : …… €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br/>
      </w:r>
      <w:r w:rsidRPr="00D41C45">
        <w:rPr>
          <w:rFonts w:ascii="Segoe UI Emoji" w:eastAsiaTheme="majorEastAsia" w:hAnsi="Segoe UI Emoji" w:cs="Segoe UI Emoji"/>
          <w:sz w:val="24"/>
          <w:szCs w:val="24"/>
          <w:lang w:val="fr-BE"/>
        </w:rPr>
        <w:t>➡️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 Total : …… €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br/>
      </w:r>
      <w:r w:rsidRPr="00D41C45">
        <w:rPr>
          <w:rFonts w:ascii="Segoe UI Emoji" w:eastAsiaTheme="majorEastAsia" w:hAnsi="Segoe UI Emoji" w:cs="Segoe UI Emoji"/>
          <w:sz w:val="24"/>
          <w:szCs w:val="24"/>
          <w:lang w:val="fr-BE"/>
        </w:rPr>
        <w:t>👉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 Même sur une courte période, cela donne déjà une bonne vision de votre budget.</w:t>
      </w:r>
    </w:p>
    <w:p w14:paraId="645438EB" w14:textId="77777777" w:rsidR="00BF2C0A" w:rsidRDefault="00BF2C0A" w:rsidP="00E43140">
      <w:pPr>
        <w:rPr>
          <w:rFonts w:asciiTheme="majorHAnsi" w:eastAsiaTheme="majorEastAsia" w:hAnsiTheme="majorHAnsi" w:cstheme="majorBidi"/>
          <w:sz w:val="24"/>
          <w:szCs w:val="24"/>
          <w:lang w:val="fr-BE"/>
        </w:rPr>
      </w:pPr>
    </w:p>
    <w:p w14:paraId="6DF376AB" w14:textId="77777777" w:rsidR="00416C21" w:rsidRDefault="00416C21" w:rsidP="00E43140">
      <w:pPr>
        <w:rPr>
          <w:rFonts w:asciiTheme="majorHAnsi" w:eastAsiaTheme="majorEastAsia" w:hAnsiTheme="majorHAnsi" w:cstheme="majorBidi"/>
          <w:sz w:val="24"/>
          <w:szCs w:val="24"/>
          <w:lang w:val="fr-BE"/>
        </w:rPr>
      </w:pPr>
    </w:p>
    <w:p w14:paraId="4CC8AEB2" w14:textId="77777777" w:rsidR="00416C21" w:rsidRDefault="00416C21" w:rsidP="00E43140">
      <w:pPr>
        <w:rPr>
          <w:rFonts w:asciiTheme="majorHAnsi" w:eastAsiaTheme="majorEastAsia" w:hAnsiTheme="majorHAnsi" w:cstheme="majorBidi"/>
          <w:sz w:val="24"/>
          <w:szCs w:val="24"/>
          <w:lang w:val="fr-BE"/>
        </w:rPr>
      </w:pPr>
    </w:p>
    <w:p w14:paraId="181DEE14" w14:textId="77777777" w:rsidR="00E43140" w:rsidRDefault="00E43140" w:rsidP="00E43140">
      <w:pPr>
        <w:rPr>
          <w:rFonts w:asciiTheme="majorHAnsi" w:eastAsiaTheme="majorEastAsia" w:hAnsiTheme="majorHAnsi" w:cstheme="majorBidi"/>
          <w:sz w:val="24"/>
          <w:szCs w:val="24"/>
          <w:lang w:val="fr-BE"/>
        </w:rPr>
      </w:pPr>
    </w:p>
    <w:p w14:paraId="13746DDD" w14:textId="2E5AB25D" w:rsidR="00E43140" w:rsidRPr="00BF2C0A" w:rsidRDefault="00F86F07" w:rsidP="00BF2C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color w:val="365F91" w:themeColor="accent1" w:themeShade="BF"/>
          <w:szCs w:val="28"/>
          <w:lang w:val="fr-BE"/>
        </w:rPr>
      </w:pPr>
      <w:r w:rsidRPr="00BF2C0A">
        <w:rPr>
          <w:b/>
          <w:bCs/>
          <w:color w:val="365F91" w:themeColor="accent1" w:themeShade="BF"/>
          <w:szCs w:val="28"/>
          <w:lang w:val="fr-BE"/>
        </w:rPr>
        <w:lastRenderedPageBreak/>
        <w:t>Paiement en plusieurs fois</w:t>
      </w:r>
      <w:r w:rsidR="00E43140" w:rsidRPr="00BF2C0A">
        <w:rPr>
          <w:b/>
          <w:bCs/>
          <w:color w:val="365F91" w:themeColor="accent1" w:themeShade="BF"/>
          <w:szCs w:val="28"/>
          <w:lang w:val="fr-BE"/>
        </w:rPr>
        <w:t xml:space="preserve"> </w:t>
      </w:r>
    </w:p>
    <w:p w14:paraId="2F146E70" w14:textId="77777777" w:rsidR="00E43140" w:rsidRDefault="00F86F07" w:rsidP="00E43140">
      <w:pPr>
        <w:rPr>
          <w:sz w:val="24"/>
          <w:szCs w:val="24"/>
          <w:lang w:val="fr-BE"/>
        </w:rPr>
      </w:pPr>
      <w:r w:rsidRPr="00D41C45">
        <w:rPr>
          <w:sz w:val="24"/>
          <w:szCs w:val="24"/>
          <w:lang w:val="fr-BE"/>
        </w:rPr>
        <w:t>Le paiement en plusieurs fois permet d’acheter un produit et de payer en plusieurs mensualités.</w:t>
      </w:r>
      <w:r w:rsidRPr="00D41C45">
        <w:rPr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sz w:val="24"/>
          <w:szCs w:val="24"/>
          <w:lang w:val="fr-BE"/>
        </w:rPr>
        <w:t>👉</w:t>
      </w:r>
      <w:r w:rsidRPr="00D41C45">
        <w:rPr>
          <w:sz w:val="24"/>
          <w:szCs w:val="24"/>
          <w:lang w:val="fr-BE"/>
        </w:rPr>
        <w:t xml:space="preserve"> Cela peut sembler plus facile, mais cela reste une dépense à prévoir.</w:t>
      </w:r>
    </w:p>
    <w:p w14:paraId="4C452EB4" w14:textId="77777777" w:rsidR="008A3725" w:rsidRDefault="008A3725" w:rsidP="00E43140">
      <w:pPr>
        <w:rPr>
          <w:sz w:val="24"/>
          <w:szCs w:val="24"/>
          <w:lang w:val="fr-BE"/>
        </w:rPr>
      </w:pPr>
    </w:p>
    <w:p w14:paraId="29124C8E" w14:textId="77777777" w:rsidR="00E43140" w:rsidRDefault="00F86F07" w:rsidP="00E43140">
      <w:pPr>
        <w:rPr>
          <w:sz w:val="24"/>
          <w:szCs w:val="24"/>
          <w:lang w:val="fr-BE"/>
        </w:rPr>
      </w:pPr>
      <w:r w:rsidRPr="00E43140">
        <w:rPr>
          <w:sz w:val="24"/>
          <w:szCs w:val="24"/>
          <w:u w:val="single"/>
          <w:lang w:val="fr-BE"/>
        </w:rPr>
        <w:t>Exemple concret</w:t>
      </w:r>
      <w:r w:rsidR="00E43140">
        <w:rPr>
          <w:sz w:val="24"/>
          <w:szCs w:val="24"/>
          <w:lang w:val="fr-BE"/>
        </w:rPr>
        <w:t xml:space="preserve"> : </w:t>
      </w:r>
    </w:p>
    <w:p w14:paraId="74B34DAF" w14:textId="40C5ADDA" w:rsidR="00E43140" w:rsidRDefault="00F86F07" w:rsidP="00E43140">
      <w:pPr>
        <w:rPr>
          <w:sz w:val="24"/>
          <w:szCs w:val="24"/>
          <w:lang w:val="fr-BE"/>
        </w:rPr>
      </w:pPr>
      <w:r w:rsidRPr="00D41C45">
        <w:rPr>
          <w:sz w:val="24"/>
          <w:szCs w:val="24"/>
          <w:lang w:val="fr-BE"/>
        </w:rPr>
        <w:t>Sonia achète :</w:t>
      </w:r>
      <w:r w:rsidR="00E43140">
        <w:rPr>
          <w:sz w:val="24"/>
          <w:szCs w:val="24"/>
          <w:lang w:val="fr-BE"/>
        </w:rPr>
        <w:t xml:space="preserve"> </w:t>
      </w:r>
      <w:r w:rsidRPr="00D41C45">
        <w:rPr>
          <w:sz w:val="24"/>
          <w:szCs w:val="24"/>
          <w:lang w:val="fr-BE"/>
        </w:rPr>
        <w:t>Un téléphone : 30 €/</w:t>
      </w:r>
      <w:r w:rsidR="00BF3920" w:rsidRPr="00D41C45">
        <w:rPr>
          <w:sz w:val="24"/>
          <w:szCs w:val="24"/>
          <w:lang w:val="fr-BE"/>
        </w:rPr>
        <w:t>mois,</w:t>
      </w:r>
      <w:r w:rsidR="00E43140">
        <w:rPr>
          <w:sz w:val="24"/>
          <w:szCs w:val="24"/>
          <w:lang w:val="fr-BE"/>
        </w:rPr>
        <w:t xml:space="preserve"> u</w:t>
      </w:r>
      <w:r w:rsidRPr="00D41C45">
        <w:rPr>
          <w:sz w:val="24"/>
          <w:szCs w:val="24"/>
          <w:lang w:val="fr-BE"/>
        </w:rPr>
        <w:t>ne télévision : 25 €/mois</w:t>
      </w:r>
      <w:r w:rsidR="00E43140">
        <w:rPr>
          <w:sz w:val="24"/>
          <w:szCs w:val="24"/>
          <w:lang w:val="fr-BE"/>
        </w:rPr>
        <w:t>, u</w:t>
      </w:r>
      <w:r w:rsidRPr="00D41C45">
        <w:rPr>
          <w:sz w:val="24"/>
          <w:szCs w:val="24"/>
          <w:lang w:val="fr-BE"/>
        </w:rPr>
        <w:t>n canapé : 40 €/mois</w:t>
      </w:r>
      <w:r w:rsidRPr="00D41C45">
        <w:rPr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sz w:val="24"/>
          <w:szCs w:val="24"/>
          <w:lang w:val="fr-BE"/>
        </w:rPr>
        <w:t>👉</w:t>
      </w:r>
      <w:r w:rsidRPr="00D41C45">
        <w:rPr>
          <w:sz w:val="24"/>
          <w:szCs w:val="24"/>
          <w:lang w:val="fr-BE"/>
        </w:rPr>
        <w:t xml:space="preserve"> Total = 95 € par mois </w:t>
      </w:r>
    </w:p>
    <w:p w14:paraId="62C5A364" w14:textId="77777777" w:rsidR="00E43140" w:rsidRDefault="00F86F07" w:rsidP="00E43140">
      <w:pPr>
        <w:rPr>
          <w:sz w:val="24"/>
          <w:szCs w:val="24"/>
          <w:lang w:val="fr-BE"/>
        </w:rPr>
      </w:pPr>
      <w:r w:rsidRPr="00D41C45">
        <w:rPr>
          <w:rFonts w:ascii="Segoe UI Emoji" w:hAnsi="Segoe UI Emoji" w:cs="Segoe UI Emoji"/>
          <w:sz w:val="24"/>
          <w:szCs w:val="24"/>
          <w:lang w:val="fr-BE"/>
        </w:rPr>
        <w:t>👉</w:t>
      </w:r>
      <w:r w:rsidRPr="00D41C45">
        <w:rPr>
          <w:sz w:val="24"/>
          <w:szCs w:val="24"/>
          <w:lang w:val="fr-BE"/>
        </w:rPr>
        <w:t xml:space="preserve"> Sans s’en rendre compte, elle a presque 100 € à payer chaque mois.</w:t>
      </w:r>
    </w:p>
    <w:p w14:paraId="441E1A69" w14:textId="77777777" w:rsidR="008A3725" w:rsidRDefault="008A3725" w:rsidP="00E43140">
      <w:pPr>
        <w:rPr>
          <w:sz w:val="24"/>
          <w:szCs w:val="24"/>
          <w:lang w:val="fr-BE"/>
        </w:rPr>
      </w:pPr>
    </w:p>
    <w:p w14:paraId="4526E968" w14:textId="77777777" w:rsidR="00E43140" w:rsidRDefault="00F86F07" w:rsidP="00E43140">
      <w:pPr>
        <w:rPr>
          <w:sz w:val="24"/>
          <w:szCs w:val="24"/>
          <w:lang w:val="fr-BE"/>
        </w:rPr>
      </w:pPr>
      <w:r w:rsidRPr="00E43140">
        <w:rPr>
          <w:sz w:val="24"/>
          <w:szCs w:val="24"/>
          <w:u w:val="single"/>
          <w:lang w:val="fr-BE"/>
        </w:rPr>
        <w:t>Ce qu’il faut retenir</w:t>
      </w:r>
      <w:r w:rsidR="00E43140">
        <w:rPr>
          <w:sz w:val="24"/>
          <w:szCs w:val="24"/>
          <w:lang w:val="fr-BE"/>
        </w:rPr>
        <w:t xml:space="preserve"> : </w:t>
      </w:r>
    </w:p>
    <w:p w14:paraId="66A640E5" w14:textId="77777777" w:rsidR="00E43140" w:rsidRDefault="00F86F07" w:rsidP="00E43140">
      <w:pPr>
        <w:rPr>
          <w:sz w:val="24"/>
          <w:szCs w:val="24"/>
          <w:lang w:val="fr-BE"/>
        </w:rPr>
      </w:pPr>
      <w:r w:rsidRPr="00D41C45">
        <w:rPr>
          <w:rFonts w:ascii="Segoe UI Emoji" w:hAnsi="Segoe UI Emoji" w:cs="Segoe UI Emoji"/>
          <w:sz w:val="24"/>
          <w:szCs w:val="24"/>
          <w:lang w:val="fr-BE"/>
        </w:rPr>
        <w:t>👉</w:t>
      </w:r>
      <w:r w:rsidRPr="00D41C45">
        <w:rPr>
          <w:sz w:val="24"/>
          <w:szCs w:val="24"/>
          <w:lang w:val="fr-BE"/>
        </w:rPr>
        <w:t xml:space="preserve"> Les petites mensualités s’additionnent rapidement.</w:t>
      </w:r>
      <w:r w:rsidRPr="00D41C45">
        <w:rPr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sz w:val="24"/>
          <w:szCs w:val="24"/>
          <w:lang w:val="fr-BE"/>
        </w:rPr>
        <w:t>👉</w:t>
      </w:r>
      <w:r w:rsidRPr="00D41C45">
        <w:rPr>
          <w:sz w:val="24"/>
          <w:szCs w:val="24"/>
          <w:lang w:val="fr-BE"/>
        </w:rPr>
        <w:t xml:space="preserve"> Elles peuvent réduire fortement le reste à vivre.</w:t>
      </w:r>
      <w:r w:rsidR="00E43140">
        <w:rPr>
          <w:sz w:val="24"/>
          <w:szCs w:val="24"/>
          <w:lang w:val="fr-BE"/>
        </w:rPr>
        <w:t xml:space="preserve"> </w:t>
      </w:r>
    </w:p>
    <w:p w14:paraId="3CDB8CE9" w14:textId="77777777" w:rsidR="008A3725" w:rsidRDefault="008A3725" w:rsidP="00E43140">
      <w:pPr>
        <w:rPr>
          <w:sz w:val="24"/>
          <w:szCs w:val="24"/>
          <w:lang w:val="fr-BE"/>
        </w:rPr>
      </w:pPr>
    </w:p>
    <w:p w14:paraId="58D19D3A" w14:textId="77777777" w:rsidR="00E43140" w:rsidRDefault="00F86F07" w:rsidP="00E43140">
      <w:pPr>
        <w:rPr>
          <w:sz w:val="24"/>
          <w:szCs w:val="24"/>
          <w:lang w:val="fr-BE"/>
        </w:rPr>
      </w:pPr>
      <w:r w:rsidRPr="00D41C45">
        <w:rPr>
          <w:rFonts w:ascii="Segoe UI Emoji" w:hAnsi="Segoe UI Emoji" w:cs="Segoe UI Emoji"/>
          <w:sz w:val="24"/>
          <w:szCs w:val="24"/>
          <w:lang w:val="fr-BE"/>
        </w:rPr>
        <w:t>⚠️</w:t>
      </w:r>
      <w:r w:rsidRPr="00D41C45">
        <w:rPr>
          <w:sz w:val="24"/>
          <w:szCs w:val="24"/>
          <w:lang w:val="fr-BE"/>
        </w:rPr>
        <w:t xml:space="preserve"> </w:t>
      </w:r>
      <w:r w:rsidRPr="00E43140">
        <w:rPr>
          <w:sz w:val="24"/>
          <w:szCs w:val="24"/>
          <w:u w:val="single"/>
          <w:lang w:val="fr-BE"/>
        </w:rPr>
        <w:t>Erreur fréquente</w:t>
      </w:r>
      <w:r w:rsidR="00E43140" w:rsidRPr="00E43140">
        <w:rPr>
          <w:sz w:val="24"/>
          <w:szCs w:val="24"/>
          <w:lang w:val="fr-BE"/>
        </w:rPr>
        <w:t xml:space="preserve"> : </w:t>
      </w:r>
      <w:r w:rsidRPr="00D41C45">
        <w:rPr>
          <w:sz w:val="24"/>
          <w:szCs w:val="24"/>
          <w:lang w:val="fr-BE"/>
        </w:rPr>
        <w:t>Penser que “ce n’est que 20 ou 30 €”.</w:t>
      </w:r>
      <w:r w:rsidRPr="00D41C45">
        <w:rPr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sz w:val="24"/>
          <w:szCs w:val="24"/>
          <w:lang w:val="fr-BE"/>
        </w:rPr>
        <w:t>👉</w:t>
      </w:r>
      <w:r w:rsidRPr="00D41C45">
        <w:rPr>
          <w:sz w:val="24"/>
          <w:szCs w:val="24"/>
          <w:lang w:val="fr-BE"/>
        </w:rPr>
        <w:t xml:space="preserve"> Mais plusieurs petits montants peuvent déséquilibrer le budget.</w:t>
      </w:r>
      <w:r w:rsidR="00E43140">
        <w:rPr>
          <w:sz w:val="24"/>
          <w:szCs w:val="24"/>
          <w:lang w:val="fr-BE"/>
        </w:rPr>
        <w:t xml:space="preserve"> </w:t>
      </w:r>
      <w:r w:rsidRPr="00D41C45">
        <w:rPr>
          <w:sz w:val="24"/>
          <w:szCs w:val="24"/>
          <w:lang w:val="fr-BE"/>
        </w:rPr>
        <w:t xml:space="preserve"> </w:t>
      </w:r>
    </w:p>
    <w:p w14:paraId="66E0F49C" w14:textId="77777777" w:rsidR="008A3725" w:rsidRDefault="008A3725" w:rsidP="00E43140">
      <w:pPr>
        <w:rPr>
          <w:sz w:val="24"/>
          <w:szCs w:val="24"/>
          <w:lang w:val="fr-BE"/>
        </w:rPr>
      </w:pPr>
    </w:p>
    <w:p w14:paraId="2A58BF86" w14:textId="77777777" w:rsidR="00E43140" w:rsidRDefault="00E43140" w:rsidP="00E43140">
      <w:pPr>
        <w:rPr>
          <w:sz w:val="24"/>
          <w:szCs w:val="24"/>
          <w:lang w:val="fr-BE"/>
        </w:rPr>
      </w:pPr>
      <w:r w:rsidRPr="00D41C45">
        <w:rPr>
          <w:rFonts w:ascii="Segoe UI Symbol" w:eastAsiaTheme="majorEastAsia" w:hAnsi="Segoe UI Symbol" w:cs="Segoe UI Symbol"/>
          <w:sz w:val="24"/>
          <w:szCs w:val="24"/>
          <w:lang w:val="fr-BE"/>
        </w:rPr>
        <w:t>✔</w:t>
      </w:r>
      <w:r w:rsidR="00F86F07" w:rsidRPr="00E43140">
        <w:rPr>
          <w:sz w:val="24"/>
          <w:szCs w:val="24"/>
          <w:u w:val="single"/>
          <w:lang w:val="fr-BE"/>
        </w:rPr>
        <w:t>Conseil pratique</w:t>
      </w:r>
      <w:r>
        <w:rPr>
          <w:sz w:val="24"/>
          <w:szCs w:val="24"/>
          <w:u w:val="single"/>
          <w:lang w:val="fr-BE"/>
        </w:rPr>
        <w:t> </w:t>
      </w:r>
      <w:r w:rsidRPr="00E43140">
        <w:rPr>
          <w:sz w:val="24"/>
          <w:szCs w:val="24"/>
          <w:lang w:val="fr-BE"/>
        </w:rPr>
        <w:t xml:space="preserve">: </w:t>
      </w:r>
      <w:r w:rsidR="00F86F07" w:rsidRPr="00D41C45">
        <w:rPr>
          <w:sz w:val="24"/>
          <w:szCs w:val="24"/>
          <w:lang w:val="fr-BE"/>
        </w:rPr>
        <w:t>Avant d’accepter un paiement en plusieurs fois, posez-vous ces questions :</w:t>
      </w:r>
    </w:p>
    <w:p w14:paraId="517D81FF" w14:textId="77777777" w:rsidR="00E43140" w:rsidRDefault="00F86F07" w:rsidP="00E43140">
      <w:pPr>
        <w:rPr>
          <w:sz w:val="24"/>
          <w:szCs w:val="24"/>
          <w:lang w:val="fr-BE"/>
        </w:rPr>
      </w:pPr>
      <w:r w:rsidRPr="00D41C45">
        <w:rPr>
          <w:sz w:val="24"/>
          <w:szCs w:val="24"/>
          <w:lang w:val="fr-BE"/>
        </w:rPr>
        <w:t xml:space="preserve">Est-ce que j’en ai vraiment besoin ? </w:t>
      </w:r>
    </w:p>
    <w:p w14:paraId="0BA9675E" w14:textId="77777777" w:rsidR="00E43140" w:rsidRDefault="00F86F07" w:rsidP="00E43140">
      <w:pPr>
        <w:rPr>
          <w:sz w:val="24"/>
          <w:szCs w:val="24"/>
          <w:lang w:val="fr-BE"/>
        </w:rPr>
      </w:pPr>
      <w:r w:rsidRPr="00D41C45">
        <w:rPr>
          <w:sz w:val="24"/>
          <w:szCs w:val="24"/>
          <w:lang w:val="fr-BE"/>
        </w:rPr>
        <w:t xml:space="preserve">Est-ce que je peux payer chaque mois sans difficulté ? </w:t>
      </w:r>
    </w:p>
    <w:p w14:paraId="05A34CE6" w14:textId="778D880E" w:rsidR="00F86F07" w:rsidRPr="00D41C45" w:rsidRDefault="00F86F07" w:rsidP="00E43140">
      <w:pPr>
        <w:rPr>
          <w:sz w:val="24"/>
          <w:szCs w:val="24"/>
          <w:lang w:val="fr-BE"/>
        </w:rPr>
      </w:pPr>
      <w:r w:rsidRPr="00D41C45">
        <w:rPr>
          <w:sz w:val="24"/>
          <w:szCs w:val="24"/>
          <w:lang w:val="fr-BE"/>
        </w:rPr>
        <w:t>Est-ce que j’ai déjà d’autres paiements en cours ?</w:t>
      </w:r>
      <w:r w:rsidRPr="00D41C45">
        <w:rPr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sz w:val="24"/>
          <w:szCs w:val="24"/>
          <w:lang w:val="fr-BE"/>
        </w:rPr>
        <w:t>👉</w:t>
      </w:r>
      <w:r w:rsidRPr="00D41C45">
        <w:rPr>
          <w:sz w:val="24"/>
          <w:szCs w:val="24"/>
          <w:lang w:val="fr-BE"/>
        </w:rPr>
        <w:t xml:space="preserve"> Si le budget est déjà serré, mieux vaut éviter.</w:t>
      </w:r>
    </w:p>
    <w:p w14:paraId="7F6C73AC" w14:textId="77777777" w:rsidR="00E43140" w:rsidRDefault="00E43140" w:rsidP="00F86F07">
      <w:pPr>
        <w:rPr>
          <w:rFonts w:asciiTheme="majorHAnsi" w:eastAsiaTheme="majorEastAsia" w:hAnsiTheme="majorHAnsi" w:cstheme="majorBidi"/>
          <w:sz w:val="24"/>
          <w:szCs w:val="24"/>
          <w:lang w:val="fr-BE"/>
        </w:rPr>
      </w:pPr>
    </w:p>
    <w:p w14:paraId="038240C9" w14:textId="77777777" w:rsidR="008A3725" w:rsidRDefault="008A3725" w:rsidP="00F86F07">
      <w:pPr>
        <w:rPr>
          <w:rFonts w:asciiTheme="majorHAnsi" w:eastAsiaTheme="majorEastAsia" w:hAnsiTheme="majorHAnsi" w:cstheme="majorBidi"/>
          <w:sz w:val="24"/>
          <w:szCs w:val="24"/>
          <w:lang w:val="fr-BE"/>
        </w:rPr>
      </w:pPr>
    </w:p>
    <w:p w14:paraId="7EF40897" w14:textId="77777777" w:rsidR="008A3725" w:rsidRDefault="008A3725" w:rsidP="00F86F07">
      <w:pPr>
        <w:rPr>
          <w:rFonts w:asciiTheme="majorHAnsi" w:eastAsiaTheme="majorEastAsia" w:hAnsiTheme="majorHAnsi" w:cstheme="majorBidi"/>
          <w:sz w:val="24"/>
          <w:szCs w:val="24"/>
          <w:lang w:val="fr-BE"/>
        </w:rPr>
      </w:pPr>
    </w:p>
    <w:p w14:paraId="3AE4D5D6" w14:textId="052FC361" w:rsidR="00F86F07" w:rsidRPr="00416C21" w:rsidRDefault="00F86F07" w:rsidP="00416C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8"/>
          <w:lang w:val="fr-BE"/>
        </w:rPr>
      </w:pPr>
      <w:r w:rsidRPr="00416C21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8"/>
          <w:lang w:val="fr-BE"/>
        </w:rPr>
        <w:lastRenderedPageBreak/>
        <w:t>Comprendre une facture</w:t>
      </w:r>
    </w:p>
    <w:p w14:paraId="77EC50C6" w14:textId="77777777" w:rsidR="00F86F07" w:rsidRPr="00D41C45" w:rsidRDefault="00F86F07" w:rsidP="00F86F07">
      <w:pPr>
        <w:rPr>
          <w:rFonts w:asciiTheme="majorHAnsi" w:eastAsiaTheme="majorEastAsia" w:hAnsiTheme="majorHAnsi" w:cstheme="majorBidi"/>
          <w:sz w:val="24"/>
          <w:szCs w:val="24"/>
          <w:lang w:val="fr-BE"/>
        </w:rPr>
      </w:pP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>Une facture est un document qui indique ce que vous devez payer pour un service ou une consommation.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br/>
      </w:r>
      <w:r w:rsidRPr="00D41C45">
        <w:rPr>
          <w:rFonts w:ascii="Segoe UI Emoji" w:eastAsiaTheme="majorEastAsia" w:hAnsi="Segoe UI Emoji" w:cs="Segoe UI Emoji"/>
          <w:sz w:val="24"/>
          <w:szCs w:val="24"/>
          <w:lang w:val="fr-BE"/>
        </w:rPr>
        <w:t>👉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 Elle peut parfois être difficile à comprendre.</w:t>
      </w:r>
    </w:p>
    <w:p w14:paraId="3FE3BA8F" w14:textId="7F90DB7E" w:rsidR="00F86F07" w:rsidRPr="00D41C45" w:rsidRDefault="00F86F07" w:rsidP="00F86F07">
      <w:pPr>
        <w:rPr>
          <w:rFonts w:asciiTheme="majorHAnsi" w:eastAsiaTheme="majorEastAsia" w:hAnsiTheme="majorHAnsi" w:cstheme="majorBidi"/>
          <w:sz w:val="24"/>
          <w:szCs w:val="24"/>
          <w:lang w:val="fr-BE"/>
        </w:rPr>
      </w:pPr>
      <w:r w:rsidRPr="00E43140">
        <w:rPr>
          <w:rFonts w:asciiTheme="majorHAnsi" w:eastAsiaTheme="majorEastAsia" w:hAnsiTheme="majorHAnsi" w:cstheme="majorBidi"/>
          <w:sz w:val="24"/>
          <w:szCs w:val="24"/>
          <w:u w:val="single"/>
          <w:lang w:val="fr-BE"/>
        </w:rPr>
        <w:t>Ce que contient une facture</w:t>
      </w:r>
      <w:r w:rsidR="00E43140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 : </w:t>
      </w:r>
    </w:p>
    <w:p w14:paraId="1E78D8E4" w14:textId="77777777" w:rsidR="00F86F07" w:rsidRPr="00D41C45" w:rsidRDefault="00F86F07" w:rsidP="00F86F07">
      <w:pPr>
        <w:numPr>
          <w:ilvl w:val="0"/>
          <w:numId w:val="22"/>
        </w:numPr>
        <w:rPr>
          <w:rFonts w:asciiTheme="majorHAnsi" w:eastAsiaTheme="majorEastAsia" w:hAnsiTheme="majorHAnsi" w:cstheme="majorBidi"/>
          <w:sz w:val="24"/>
          <w:szCs w:val="24"/>
          <w:lang w:val="fr-BE"/>
        </w:rPr>
      </w:pP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L’abonnement </w:t>
      </w:r>
    </w:p>
    <w:p w14:paraId="1D256D9C" w14:textId="77777777" w:rsidR="00F86F07" w:rsidRPr="00D41C45" w:rsidRDefault="00F86F07" w:rsidP="00F86F07">
      <w:pPr>
        <w:numPr>
          <w:ilvl w:val="0"/>
          <w:numId w:val="22"/>
        </w:numPr>
        <w:rPr>
          <w:rFonts w:asciiTheme="majorHAnsi" w:eastAsiaTheme="majorEastAsia" w:hAnsiTheme="majorHAnsi" w:cstheme="majorBidi"/>
          <w:sz w:val="24"/>
          <w:szCs w:val="24"/>
          <w:lang w:val="fr-BE"/>
        </w:rPr>
      </w:pP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La consommation </w:t>
      </w:r>
    </w:p>
    <w:p w14:paraId="3FEAB7CA" w14:textId="77777777" w:rsidR="00F86F07" w:rsidRPr="00D41C45" w:rsidRDefault="00F86F07" w:rsidP="00F86F07">
      <w:pPr>
        <w:numPr>
          <w:ilvl w:val="0"/>
          <w:numId w:val="22"/>
        </w:numPr>
        <w:rPr>
          <w:rFonts w:asciiTheme="majorHAnsi" w:eastAsiaTheme="majorEastAsia" w:hAnsiTheme="majorHAnsi" w:cstheme="majorBidi"/>
          <w:sz w:val="24"/>
          <w:szCs w:val="24"/>
          <w:lang w:val="fr-BE"/>
        </w:rPr>
      </w:pP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Les taxes </w:t>
      </w:r>
    </w:p>
    <w:p w14:paraId="2A998A1D" w14:textId="37CF85E4" w:rsidR="00F86F07" w:rsidRPr="00D41C45" w:rsidRDefault="00F86F07" w:rsidP="00F86F07">
      <w:pPr>
        <w:rPr>
          <w:rFonts w:asciiTheme="majorHAnsi" w:eastAsiaTheme="majorEastAsia" w:hAnsiTheme="majorHAnsi" w:cstheme="majorBidi"/>
          <w:sz w:val="24"/>
          <w:szCs w:val="24"/>
          <w:lang w:val="fr-BE"/>
        </w:rPr>
      </w:pPr>
      <w:r w:rsidRPr="00E43140">
        <w:rPr>
          <w:rFonts w:asciiTheme="majorHAnsi" w:eastAsiaTheme="majorEastAsia" w:hAnsiTheme="majorHAnsi" w:cstheme="majorBidi"/>
          <w:sz w:val="24"/>
          <w:szCs w:val="24"/>
          <w:u w:val="single"/>
          <w:lang w:val="fr-BE"/>
        </w:rPr>
        <w:t>Exemple concret</w:t>
      </w:r>
      <w:r w:rsidR="00E43140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 : </w:t>
      </w:r>
    </w:p>
    <w:p w14:paraId="5F544A2F" w14:textId="5D0810B3" w:rsidR="00F86F07" w:rsidRPr="00D41C45" w:rsidRDefault="00F86F07" w:rsidP="00F86F07">
      <w:pPr>
        <w:rPr>
          <w:rFonts w:asciiTheme="majorHAnsi" w:eastAsiaTheme="majorEastAsia" w:hAnsiTheme="majorHAnsi" w:cstheme="majorBidi"/>
          <w:sz w:val="24"/>
          <w:szCs w:val="24"/>
          <w:lang w:val="fr-BE"/>
        </w:rPr>
      </w:pP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>Fatima reçoit une facture d’énergie :</w:t>
      </w:r>
      <w:r w:rsidR="00AF4CB1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 </w:t>
      </w:r>
    </w:p>
    <w:p w14:paraId="3FAECA23" w14:textId="77777777" w:rsidR="00F86F07" w:rsidRPr="00D41C45" w:rsidRDefault="00F86F07" w:rsidP="00F86F07">
      <w:pPr>
        <w:numPr>
          <w:ilvl w:val="0"/>
          <w:numId w:val="23"/>
        </w:numPr>
        <w:rPr>
          <w:rFonts w:asciiTheme="majorHAnsi" w:eastAsiaTheme="majorEastAsia" w:hAnsiTheme="majorHAnsi" w:cstheme="majorBidi"/>
          <w:sz w:val="24"/>
          <w:szCs w:val="24"/>
          <w:lang w:val="fr-BE"/>
        </w:rPr>
      </w:pP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Abonnement : 20 € </w:t>
      </w:r>
    </w:p>
    <w:p w14:paraId="2F8D6B1F" w14:textId="77777777" w:rsidR="00F86F07" w:rsidRPr="00D41C45" w:rsidRDefault="00F86F07" w:rsidP="00F86F07">
      <w:pPr>
        <w:numPr>
          <w:ilvl w:val="0"/>
          <w:numId w:val="23"/>
        </w:numPr>
        <w:rPr>
          <w:rFonts w:asciiTheme="majorHAnsi" w:eastAsiaTheme="majorEastAsia" w:hAnsiTheme="majorHAnsi" w:cstheme="majorBidi"/>
          <w:sz w:val="24"/>
          <w:szCs w:val="24"/>
          <w:lang w:val="fr-BE"/>
        </w:rPr>
      </w:pP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Consommation : 80 € </w:t>
      </w:r>
    </w:p>
    <w:p w14:paraId="5F5345E6" w14:textId="0D8224B1" w:rsidR="00F86F07" w:rsidRPr="00D41C45" w:rsidRDefault="00F86F07" w:rsidP="00F86F07">
      <w:pPr>
        <w:numPr>
          <w:ilvl w:val="0"/>
          <w:numId w:val="23"/>
        </w:numPr>
        <w:rPr>
          <w:rFonts w:asciiTheme="majorHAnsi" w:eastAsiaTheme="majorEastAsia" w:hAnsiTheme="majorHAnsi" w:cstheme="majorBidi"/>
          <w:sz w:val="24"/>
          <w:szCs w:val="24"/>
          <w:lang w:val="fr-BE"/>
        </w:rPr>
      </w:pP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>Taxes : 30 €</w:t>
      </w:r>
      <w:r w:rsidR="00AF4CB1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 </w:t>
      </w:r>
      <w:r w:rsidR="00AF4CB1">
        <w:rPr>
          <w:rFonts w:asciiTheme="majorHAnsi" w:eastAsiaTheme="majorEastAsia" w:hAnsiTheme="majorHAnsi" w:cstheme="majorBidi"/>
          <w:sz w:val="24"/>
          <w:szCs w:val="24"/>
          <w:lang w:val="fr-BE"/>
        </w:rPr>
        <w:tab/>
      </w:r>
      <w:r w:rsidRPr="00D41C45">
        <w:rPr>
          <w:rFonts w:ascii="Segoe UI Emoji" w:eastAsiaTheme="majorEastAsia" w:hAnsi="Segoe UI Emoji" w:cs="Segoe UI Emoji"/>
          <w:sz w:val="24"/>
          <w:szCs w:val="24"/>
          <w:lang w:val="fr-BE"/>
        </w:rPr>
        <w:t>👉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 Total à payer = 130 € </w:t>
      </w:r>
    </w:p>
    <w:p w14:paraId="18AD66E4" w14:textId="173EBC87" w:rsidR="00F86F07" w:rsidRPr="00D41C45" w:rsidRDefault="00F86F07" w:rsidP="00F86F07">
      <w:pPr>
        <w:rPr>
          <w:rFonts w:asciiTheme="majorHAnsi" w:eastAsiaTheme="majorEastAsia" w:hAnsiTheme="majorHAnsi" w:cstheme="majorBidi"/>
          <w:sz w:val="24"/>
          <w:szCs w:val="24"/>
          <w:lang w:val="fr-BE"/>
        </w:rPr>
      </w:pPr>
      <w:r w:rsidRPr="00AF4CB1">
        <w:rPr>
          <w:rFonts w:asciiTheme="majorHAnsi" w:eastAsiaTheme="majorEastAsia" w:hAnsiTheme="majorHAnsi" w:cstheme="majorBidi"/>
          <w:sz w:val="24"/>
          <w:szCs w:val="24"/>
          <w:u w:val="single"/>
          <w:lang w:val="fr-BE"/>
        </w:rPr>
        <w:t>Ce qu’il faut retenir</w:t>
      </w:r>
      <w:r w:rsidR="00AF4CB1">
        <w:rPr>
          <w:rFonts w:asciiTheme="majorHAnsi" w:eastAsiaTheme="majorEastAsia" w:hAnsiTheme="majorHAnsi" w:cstheme="majorBidi"/>
          <w:sz w:val="24"/>
          <w:szCs w:val="24"/>
          <w:lang w:val="fr-BE"/>
        </w:rPr>
        <w:t> :</w:t>
      </w:r>
    </w:p>
    <w:p w14:paraId="4F51069A" w14:textId="77777777" w:rsidR="00F86F07" w:rsidRPr="00D41C45" w:rsidRDefault="00F86F07" w:rsidP="00F86F07">
      <w:pPr>
        <w:rPr>
          <w:rFonts w:asciiTheme="majorHAnsi" w:eastAsiaTheme="majorEastAsia" w:hAnsiTheme="majorHAnsi" w:cstheme="majorBidi"/>
          <w:sz w:val="24"/>
          <w:szCs w:val="24"/>
          <w:lang w:val="fr-BE"/>
        </w:rPr>
      </w:pPr>
      <w:r w:rsidRPr="00D41C45">
        <w:rPr>
          <w:rFonts w:ascii="Segoe UI Emoji" w:eastAsiaTheme="majorEastAsia" w:hAnsi="Segoe UI Emoji" w:cs="Segoe UI Emoji"/>
          <w:sz w:val="24"/>
          <w:szCs w:val="24"/>
          <w:lang w:val="fr-BE"/>
        </w:rPr>
        <w:t>👉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 Le montant total est composé de plusieurs éléments.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br/>
      </w:r>
      <w:r w:rsidRPr="00D41C45">
        <w:rPr>
          <w:rFonts w:ascii="Segoe UI Emoji" w:eastAsiaTheme="majorEastAsia" w:hAnsi="Segoe UI Emoji" w:cs="Segoe UI Emoji"/>
          <w:sz w:val="24"/>
          <w:szCs w:val="24"/>
          <w:lang w:val="fr-BE"/>
        </w:rPr>
        <w:t>👉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 Comprendre la facture permet de vérifier si tout est correct.</w:t>
      </w:r>
    </w:p>
    <w:p w14:paraId="7277309D" w14:textId="1627A082" w:rsidR="00F86F07" w:rsidRPr="00D41C45" w:rsidRDefault="00F86F07" w:rsidP="00F86F07">
      <w:pPr>
        <w:rPr>
          <w:rFonts w:asciiTheme="majorHAnsi" w:eastAsiaTheme="majorEastAsia" w:hAnsiTheme="majorHAnsi" w:cstheme="majorBidi"/>
          <w:sz w:val="24"/>
          <w:szCs w:val="24"/>
          <w:lang w:val="fr-BE"/>
        </w:rPr>
      </w:pPr>
      <w:r w:rsidRPr="00D41C45">
        <w:rPr>
          <w:rFonts w:ascii="Segoe UI Emoji" w:eastAsiaTheme="majorEastAsia" w:hAnsi="Segoe UI Emoji" w:cs="Segoe UI Emoji"/>
          <w:sz w:val="24"/>
          <w:szCs w:val="24"/>
          <w:lang w:val="fr-BE"/>
        </w:rPr>
        <w:t>⚠️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 </w:t>
      </w:r>
      <w:r w:rsidRPr="00AF4CB1">
        <w:rPr>
          <w:rFonts w:asciiTheme="majorHAnsi" w:eastAsiaTheme="majorEastAsia" w:hAnsiTheme="majorHAnsi" w:cstheme="majorBidi"/>
          <w:sz w:val="24"/>
          <w:szCs w:val="24"/>
          <w:u w:val="single"/>
          <w:lang w:val="fr-BE"/>
        </w:rPr>
        <w:t>Erreur fréquente</w:t>
      </w:r>
      <w:r w:rsidR="00AF4CB1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 : </w:t>
      </w:r>
    </w:p>
    <w:p w14:paraId="6190DBBD" w14:textId="77777777" w:rsidR="00F86F07" w:rsidRPr="00D41C45" w:rsidRDefault="00F86F07" w:rsidP="00F86F07">
      <w:pPr>
        <w:rPr>
          <w:rFonts w:asciiTheme="majorHAnsi" w:eastAsiaTheme="majorEastAsia" w:hAnsiTheme="majorHAnsi" w:cstheme="majorBidi"/>
          <w:sz w:val="24"/>
          <w:szCs w:val="24"/>
          <w:lang w:val="fr-BE"/>
        </w:rPr>
      </w:pP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>Regarder uniquement le montant final sans lire le détail.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br/>
      </w:r>
      <w:r w:rsidRPr="00D41C45">
        <w:rPr>
          <w:rFonts w:ascii="Segoe UI Emoji" w:eastAsiaTheme="majorEastAsia" w:hAnsi="Segoe UI Emoji" w:cs="Segoe UI Emoji"/>
          <w:sz w:val="24"/>
          <w:szCs w:val="24"/>
          <w:lang w:val="fr-BE"/>
        </w:rPr>
        <w:t>👉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 On peut passer à côté d’une erreur ou d’une augmentation.</w:t>
      </w:r>
    </w:p>
    <w:p w14:paraId="0D4AC04C" w14:textId="73332771" w:rsidR="00F86F07" w:rsidRPr="00D41C45" w:rsidRDefault="00AF4CB1" w:rsidP="00F86F07">
      <w:pPr>
        <w:rPr>
          <w:rFonts w:asciiTheme="majorHAnsi" w:eastAsiaTheme="majorEastAsia" w:hAnsiTheme="majorHAnsi" w:cstheme="majorBidi"/>
          <w:sz w:val="24"/>
          <w:szCs w:val="24"/>
          <w:lang w:val="fr-BE"/>
        </w:rPr>
      </w:pPr>
      <w:r w:rsidRPr="00D41C45">
        <w:rPr>
          <w:rFonts w:ascii="Segoe UI Symbol" w:eastAsiaTheme="majorEastAsia" w:hAnsi="Segoe UI Symbol" w:cs="Segoe UI Symbol"/>
          <w:sz w:val="24"/>
          <w:szCs w:val="24"/>
          <w:lang w:val="fr-BE"/>
        </w:rPr>
        <w:t>✔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 </w:t>
      </w:r>
      <w:r>
        <w:rPr>
          <w:rFonts w:asciiTheme="majorHAnsi" w:eastAsiaTheme="majorEastAsia" w:hAnsiTheme="majorHAnsi" w:cstheme="majorBidi"/>
          <w:sz w:val="24"/>
          <w:szCs w:val="24"/>
          <w:u w:val="single"/>
          <w:lang w:val="fr-BE"/>
        </w:rPr>
        <w:t>Conseil pratique </w:t>
      </w:r>
      <w:r w:rsidRPr="00AF4CB1">
        <w:rPr>
          <w:rFonts w:asciiTheme="majorHAnsi" w:eastAsiaTheme="majorEastAsia" w:hAnsiTheme="majorHAnsi" w:cstheme="majorBidi"/>
          <w:sz w:val="24"/>
          <w:szCs w:val="24"/>
          <w:lang w:val="fr-BE"/>
        </w:rPr>
        <w:t>:</w:t>
      </w:r>
      <w:r>
        <w:rPr>
          <w:rFonts w:asciiTheme="majorHAnsi" w:eastAsiaTheme="majorEastAsia" w:hAnsiTheme="majorHAnsi" w:cstheme="majorBidi"/>
          <w:sz w:val="24"/>
          <w:szCs w:val="24"/>
          <w:u w:val="single"/>
          <w:lang w:val="fr-BE"/>
        </w:rPr>
        <w:t xml:space="preserve"> </w:t>
      </w:r>
    </w:p>
    <w:p w14:paraId="07BFE6E6" w14:textId="77777777" w:rsidR="00F86F07" w:rsidRPr="00D41C45" w:rsidRDefault="00F86F07" w:rsidP="00F86F07">
      <w:pPr>
        <w:rPr>
          <w:rFonts w:asciiTheme="majorHAnsi" w:eastAsiaTheme="majorEastAsia" w:hAnsiTheme="majorHAnsi" w:cstheme="majorBidi"/>
          <w:sz w:val="24"/>
          <w:szCs w:val="24"/>
          <w:lang w:val="fr-BE"/>
        </w:rPr>
      </w:pP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>Prenez quelques minutes pour vérifier :</w:t>
      </w:r>
    </w:p>
    <w:p w14:paraId="6809BD60" w14:textId="77777777" w:rsidR="00F86F07" w:rsidRPr="00D41C45" w:rsidRDefault="00F86F07" w:rsidP="00F86F07">
      <w:pPr>
        <w:numPr>
          <w:ilvl w:val="0"/>
          <w:numId w:val="24"/>
        </w:numPr>
        <w:rPr>
          <w:rFonts w:asciiTheme="majorHAnsi" w:eastAsiaTheme="majorEastAsia" w:hAnsiTheme="majorHAnsi" w:cstheme="majorBidi"/>
          <w:sz w:val="24"/>
          <w:szCs w:val="24"/>
          <w:lang w:val="fr-BE"/>
        </w:rPr>
      </w:pP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Le montant total </w:t>
      </w:r>
    </w:p>
    <w:p w14:paraId="58B2F213" w14:textId="77777777" w:rsidR="00F86F07" w:rsidRPr="00D41C45" w:rsidRDefault="00F86F07" w:rsidP="00F86F07">
      <w:pPr>
        <w:numPr>
          <w:ilvl w:val="0"/>
          <w:numId w:val="24"/>
        </w:numPr>
        <w:rPr>
          <w:rFonts w:asciiTheme="majorHAnsi" w:eastAsiaTheme="majorEastAsia" w:hAnsiTheme="majorHAnsi" w:cstheme="majorBidi"/>
          <w:sz w:val="24"/>
          <w:szCs w:val="24"/>
          <w:lang w:val="fr-BE"/>
        </w:rPr>
      </w:pP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La période concernée </w:t>
      </w:r>
    </w:p>
    <w:p w14:paraId="34ADA4BD" w14:textId="21B0BE72" w:rsidR="00D60732" w:rsidRPr="00AF4CB1" w:rsidRDefault="00F86F07" w:rsidP="00AF4CB1">
      <w:pPr>
        <w:numPr>
          <w:ilvl w:val="0"/>
          <w:numId w:val="24"/>
        </w:numPr>
        <w:rPr>
          <w:sz w:val="24"/>
          <w:szCs w:val="24"/>
          <w:lang w:val="fr-BE"/>
        </w:rPr>
      </w:pPr>
      <w:r w:rsidRPr="00AF4CB1">
        <w:rPr>
          <w:rFonts w:asciiTheme="majorHAnsi" w:eastAsiaTheme="majorEastAsia" w:hAnsiTheme="majorHAnsi" w:cstheme="majorBidi"/>
          <w:sz w:val="24"/>
          <w:szCs w:val="24"/>
          <w:lang w:val="fr-BE"/>
        </w:rPr>
        <w:t>Les différents postes (abonnement, consommation, taxes)</w:t>
      </w:r>
      <w:r w:rsidRPr="00AF4CB1">
        <w:rPr>
          <w:rFonts w:asciiTheme="majorHAnsi" w:eastAsiaTheme="majorEastAsia" w:hAnsiTheme="majorHAnsi" w:cstheme="majorBidi"/>
          <w:sz w:val="24"/>
          <w:szCs w:val="24"/>
          <w:lang w:val="fr-BE"/>
        </w:rPr>
        <w:br/>
      </w:r>
      <w:r w:rsidRPr="00AF4CB1">
        <w:rPr>
          <w:rFonts w:ascii="Segoe UI Emoji" w:eastAsiaTheme="majorEastAsia" w:hAnsi="Segoe UI Emoji" w:cs="Segoe UI Emoji"/>
          <w:sz w:val="24"/>
          <w:szCs w:val="24"/>
          <w:lang w:val="fr-BE"/>
        </w:rPr>
        <w:t>👉</w:t>
      </w:r>
      <w:r w:rsidRPr="00AF4CB1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 En cas de doute, ne pas hésiter à demander une explication.</w:t>
      </w:r>
    </w:p>
    <w:p w14:paraId="4D37F2D3" w14:textId="77777777" w:rsidR="00F86F07" w:rsidRPr="00416C21" w:rsidRDefault="00F86F07" w:rsidP="00416C21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BE"/>
        </w:rPr>
      </w:pPr>
      <w:r w:rsidRPr="00416C21">
        <w:rPr>
          <w:lang w:val="fr-BE"/>
        </w:rPr>
        <w:lastRenderedPageBreak/>
        <w:t>Acompte et régularisation</w:t>
      </w:r>
    </w:p>
    <w:p w14:paraId="766B58D3" w14:textId="77777777" w:rsidR="00F86F07" w:rsidRPr="00D41C45" w:rsidRDefault="00F86F07" w:rsidP="00F86F07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b w:val="0"/>
          <w:bCs w:val="0"/>
          <w:color w:val="auto"/>
          <w:sz w:val="24"/>
          <w:szCs w:val="24"/>
          <w:lang w:val="fr-BE"/>
        </w:rPr>
        <w:t>Pour l’énergie, vous payez souvent un acompte chaque mois.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👉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C’est un montant estimé, basé sur votre consommation.</w:t>
      </w:r>
    </w:p>
    <w:p w14:paraId="74718D53" w14:textId="008940D1" w:rsidR="00AF4CB1" w:rsidRDefault="00F86F07" w:rsidP="00F86F07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AF4CB1">
        <w:rPr>
          <w:b w:val="0"/>
          <w:bCs w:val="0"/>
          <w:color w:val="auto"/>
          <w:sz w:val="24"/>
          <w:szCs w:val="24"/>
          <w:u w:val="single"/>
          <w:lang w:val="fr-BE"/>
        </w:rPr>
        <w:t xml:space="preserve">Comment </w:t>
      </w:r>
      <w:r w:rsidR="00AF4CB1" w:rsidRPr="00AF4CB1">
        <w:rPr>
          <w:b w:val="0"/>
          <w:bCs w:val="0"/>
          <w:color w:val="auto"/>
          <w:sz w:val="24"/>
          <w:szCs w:val="24"/>
          <w:u w:val="single"/>
          <w:lang w:val="fr-BE"/>
        </w:rPr>
        <w:t>cela</w:t>
      </w:r>
      <w:r w:rsidRPr="00AF4CB1">
        <w:rPr>
          <w:b w:val="0"/>
          <w:bCs w:val="0"/>
          <w:color w:val="auto"/>
          <w:sz w:val="24"/>
          <w:szCs w:val="24"/>
          <w:u w:val="single"/>
          <w:lang w:val="fr-BE"/>
        </w:rPr>
        <w:t xml:space="preserve"> fonctionne</w:t>
      </w:r>
      <w:r w:rsidR="00AF4CB1">
        <w:rPr>
          <w:b w:val="0"/>
          <w:bCs w:val="0"/>
          <w:color w:val="auto"/>
          <w:sz w:val="24"/>
          <w:szCs w:val="24"/>
          <w:lang w:val="fr-BE"/>
        </w:rPr>
        <w:t xml:space="preserve"> : </w:t>
      </w:r>
    </w:p>
    <w:p w14:paraId="78628BFB" w14:textId="5BF58163" w:rsidR="00F86F07" w:rsidRPr="00D41C45" w:rsidRDefault="00F86F07" w:rsidP="00F86F07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👉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Vous payez chaque mois un montant fixe (acompte).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👉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Une fois par an, une facture de régularisation est faite.</w:t>
      </w:r>
    </w:p>
    <w:p w14:paraId="77A10DC6" w14:textId="70E9DB12" w:rsidR="00F86F07" w:rsidRPr="00D41C45" w:rsidRDefault="00F86F07" w:rsidP="00F86F07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AF4CB1">
        <w:rPr>
          <w:b w:val="0"/>
          <w:bCs w:val="0"/>
          <w:color w:val="auto"/>
          <w:sz w:val="24"/>
          <w:szCs w:val="24"/>
          <w:u w:val="single"/>
          <w:lang w:val="fr-BE"/>
        </w:rPr>
        <w:t>Exemple concret</w:t>
      </w:r>
      <w:r w:rsidR="00AF4CB1">
        <w:rPr>
          <w:b w:val="0"/>
          <w:bCs w:val="0"/>
          <w:color w:val="auto"/>
          <w:sz w:val="24"/>
          <w:szCs w:val="24"/>
          <w:lang w:val="fr-BE"/>
        </w:rPr>
        <w:t xml:space="preserve"> : </w:t>
      </w:r>
    </w:p>
    <w:p w14:paraId="7F0D225C" w14:textId="77777777" w:rsidR="00AF4CB1" w:rsidRDefault="00F86F07" w:rsidP="00F86F07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b w:val="0"/>
          <w:bCs w:val="0"/>
          <w:color w:val="auto"/>
          <w:sz w:val="24"/>
          <w:szCs w:val="24"/>
          <w:lang w:val="fr-BE"/>
        </w:rPr>
        <w:t>Ali paie 100 € par mois pour l’énergie.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br/>
        <w:t>Sur l’année, il a payé 1.200 €.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👉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Sa consommation réelle est de 1.400 €.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👉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Il doit encore payer 200 € (régularisation).</w:t>
      </w:r>
    </w:p>
    <w:p w14:paraId="52834500" w14:textId="78416002" w:rsidR="00F86F07" w:rsidRPr="00D41C45" w:rsidRDefault="00F86F07" w:rsidP="00F86F07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👉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À l’inverse, s’il a trop payé, il sera remboursé.</w:t>
      </w:r>
    </w:p>
    <w:p w14:paraId="10FAE9F1" w14:textId="518C7A79" w:rsidR="00F86F07" w:rsidRPr="00D41C45" w:rsidRDefault="00F86F07" w:rsidP="00F86F07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AF4CB1">
        <w:rPr>
          <w:b w:val="0"/>
          <w:bCs w:val="0"/>
          <w:color w:val="auto"/>
          <w:sz w:val="24"/>
          <w:szCs w:val="24"/>
          <w:u w:val="single"/>
          <w:lang w:val="fr-BE"/>
        </w:rPr>
        <w:t>Ce qu’il faut retenir</w:t>
      </w:r>
      <w:r w:rsidR="00AF4CB1">
        <w:rPr>
          <w:b w:val="0"/>
          <w:bCs w:val="0"/>
          <w:color w:val="auto"/>
          <w:sz w:val="24"/>
          <w:szCs w:val="24"/>
          <w:lang w:val="fr-BE"/>
        </w:rPr>
        <w:t xml:space="preserve"> : </w:t>
      </w:r>
    </w:p>
    <w:p w14:paraId="04ED8D55" w14:textId="77777777" w:rsidR="00F86F07" w:rsidRPr="00D41C45" w:rsidRDefault="00F86F07" w:rsidP="00F86F07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👉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L’acompte n’est pas le montant final.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👉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La régularisation ajuste selon votre consommation réelle.</w:t>
      </w:r>
    </w:p>
    <w:p w14:paraId="2853B3FF" w14:textId="12CD1B57" w:rsidR="00F86F07" w:rsidRPr="00D41C45" w:rsidRDefault="00F86F07" w:rsidP="00F86F07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⚠️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</w:t>
      </w:r>
      <w:r w:rsidRPr="00AF4CB1">
        <w:rPr>
          <w:b w:val="0"/>
          <w:bCs w:val="0"/>
          <w:color w:val="auto"/>
          <w:sz w:val="24"/>
          <w:szCs w:val="24"/>
          <w:u w:val="single"/>
          <w:lang w:val="fr-BE"/>
        </w:rPr>
        <w:t>Erreur fréquente</w:t>
      </w:r>
      <w:r w:rsidR="00AF4CB1">
        <w:rPr>
          <w:b w:val="0"/>
          <w:bCs w:val="0"/>
          <w:color w:val="auto"/>
          <w:sz w:val="24"/>
          <w:szCs w:val="24"/>
          <w:lang w:val="fr-BE"/>
        </w:rPr>
        <w:t xml:space="preserve"> : </w:t>
      </w:r>
    </w:p>
    <w:p w14:paraId="2E2D075E" w14:textId="77777777" w:rsidR="00F86F07" w:rsidRPr="00D41C45" w:rsidRDefault="00F86F07" w:rsidP="00F86F07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b w:val="0"/>
          <w:bCs w:val="0"/>
          <w:color w:val="auto"/>
          <w:sz w:val="24"/>
          <w:szCs w:val="24"/>
          <w:lang w:val="fr-BE"/>
        </w:rPr>
        <w:t>Penser que “tout est payé” parce que les mensualités sont payées.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👉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Une grosse facture peut arriver en fin d’année.</w:t>
      </w:r>
    </w:p>
    <w:p w14:paraId="1B1A6BAC" w14:textId="77777777" w:rsidR="00AF4CB1" w:rsidRDefault="00AF4CB1" w:rsidP="00F86F07">
      <w:pPr>
        <w:pStyle w:val="Titre1"/>
        <w:rPr>
          <w:rFonts w:ascii="Segoe UI Symbol" w:hAnsi="Segoe UI Symbol" w:cs="Segoe UI Symbol"/>
          <w:b w:val="0"/>
          <w:bCs w:val="0"/>
          <w:color w:val="auto"/>
          <w:sz w:val="24"/>
          <w:szCs w:val="24"/>
          <w:lang w:val="fr-BE"/>
        </w:rPr>
      </w:pPr>
    </w:p>
    <w:p w14:paraId="108070CD" w14:textId="74A88BB3" w:rsidR="00F86F07" w:rsidRPr="00D41C45" w:rsidRDefault="00F86F07" w:rsidP="00F86F07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rFonts w:ascii="Segoe UI Symbol" w:hAnsi="Segoe UI Symbol" w:cs="Segoe UI Symbol"/>
          <w:b w:val="0"/>
          <w:bCs w:val="0"/>
          <w:color w:val="auto"/>
          <w:sz w:val="24"/>
          <w:szCs w:val="24"/>
          <w:lang w:val="fr-BE"/>
        </w:rPr>
        <w:lastRenderedPageBreak/>
        <w:t>✔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</w:t>
      </w:r>
      <w:r w:rsidRPr="00AF4CB1">
        <w:rPr>
          <w:b w:val="0"/>
          <w:bCs w:val="0"/>
          <w:color w:val="auto"/>
          <w:sz w:val="24"/>
          <w:szCs w:val="24"/>
          <w:u w:val="single"/>
          <w:lang w:val="fr-BE"/>
        </w:rPr>
        <w:t>Conseil pratique</w:t>
      </w:r>
      <w:r w:rsidR="00AF4CB1" w:rsidRPr="00AF4CB1">
        <w:rPr>
          <w:b w:val="0"/>
          <w:bCs w:val="0"/>
          <w:color w:val="auto"/>
          <w:sz w:val="24"/>
          <w:szCs w:val="24"/>
          <w:lang w:val="fr-BE"/>
        </w:rPr>
        <w:t xml:space="preserve"> : </w:t>
      </w:r>
    </w:p>
    <w:p w14:paraId="347684DB" w14:textId="41D39F19" w:rsidR="00416C21" w:rsidRPr="00416C21" w:rsidRDefault="00F86F07" w:rsidP="00416C21">
      <w:pPr>
        <w:pStyle w:val="Titre1"/>
        <w:rPr>
          <w:lang w:val="fr-BE"/>
        </w:rPr>
      </w:pP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👉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Mettre un peu d’argent de côté chaque mois pour anticiper la régularisation.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👉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Surveiller sa consommation pour éviter les mauvaises surprises.</w:t>
      </w:r>
    </w:p>
    <w:p w14:paraId="73AB5A65" w14:textId="77777777" w:rsidR="00416C21" w:rsidRDefault="00AF4CB1" w:rsidP="005B2B75">
      <w:pPr>
        <w:pStyle w:val="Titre1"/>
        <w:rPr>
          <w:u w:val="single"/>
          <w:lang w:val="fr-BE"/>
        </w:rPr>
      </w:pPr>
      <w:r>
        <w:rPr>
          <w:u w:val="single"/>
          <w:lang w:val="fr-BE"/>
        </w:rPr>
        <w:t xml:space="preserve"> </w:t>
      </w:r>
    </w:p>
    <w:p w14:paraId="69453C6C" w14:textId="6E8B5E3E" w:rsidR="005B2B75" w:rsidRPr="00416C21" w:rsidRDefault="00AF4CB1" w:rsidP="00416C21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BE"/>
        </w:rPr>
      </w:pPr>
      <w:r w:rsidRPr="00416C21">
        <w:rPr>
          <w:lang w:val="fr-BE"/>
        </w:rPr>
        <w:t>Quand une Facture n’est pas payée</w:t>
      </w:r>
    </w:p>
    <w:p w14:paraId="202BDD05" w14:textId="77777777" w:rsidR="005B2B75" w:rsidRPr="00D41C45" w:rsidRDefault="005B2B75" w:rsidP="005B2B75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Lorsqu’une facture n’est pas payée à temps, des étapes s’enchaînent rapidement. </w:t>
      </w: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👉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Plus on attend, plus la situation peut s’aggraver.</w:t>
      </w:r>
    </w:p>
    <w:p w14:paraId="4DCABDDD" w14:textId="1DAD1F64" w:rsidR="005B2B75" w:rsidRPr="00D41C45" w:rsidRDefault="005B2B75" w:rsidP="005B2B75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AF4CB1">
        <w:rPr>
          <w:b w:val="0"/>
          <w:bCs w:val="0"/>
          <w:color w:val="auto"/>
          <w:sz w:val="24"/>
          <w:szCs w:val="24"/>
          <w:u w:val="single"/>
          <w:lang w:val="fr-BE"/>
        </w:rPr>
        <w:t>Ce qu</w:t>
      </w:r>
      <w:r w:rsidR="00AF4CB1" w:rsidRPr="00AF4CB1">
        <w:rPr>
          <w:b w:val="0"/>
          <w:bCs w:val="0"/>
          <w:color w:val="auto"/>
          <w:sz w:val="24"/>
          <w:szCs w:val="24"/>
          <w:u w:val="single"/>
          <w:lang w:val="fr-BE"/>
        </w:rPr>
        <w:t>’</w:t>
      </w:r>
      <w:r w:rsidRPr="00AF4CB1">
        <w:rPr>
          <w:b w:val="0"/>
          <w:bCs w:val="0"/>
          <w:color w:val="auto"/>
          <w:sz w:val="24"/>
          <w:szCs w:val="24"/>
          <w:u w:val="single"/>
          <w:lang w:val="fr-BE"/>
        </w:rPr>
        <w:t>i</w:t>
      </w:r>
      <w:r w:rsidR="00AF4CB1" w:rsidRPr="00AF4CB1">
        <w:rPr>
          <w:b w:val="0"/>
          <w:bCs w:val="0"/>
          <w:color w:val="auto"/>
          <w:sz w:val="24"/>
          <w:szCs w:val="24"/>
          <w:u w:val="single"/>
          <w:lang w:val="fr-BE"/>
        </w:rPr>
        <w:t>l</w:t>
      </w:r>
      <w:r w:rsidRPr="00AF4CB1">
        <w:rPr>
          <w:b w:val="0"/>
          <w:bCs w:val="0"/>
          <w:color w:val="auto"/>
          <w:sz w:val="24"/>
          <w:szCs w:val="24"/>
          <w:u w:val="single"/>
          <w:lang w:val="fr-BE"/>
        </w:rPr>
        <w:t xml:space="preserve"> se passe</w:t>
      </w:r>
      <w:r w:rsidR="00AF4CB1">
        <w:rPr>
          <w:b w:val="0"/>
          <w:bCs w:val="0"/>
          <w:color w:val="auto"/>
          <w:sz w:val="24"/>
          <w:szCs w:val="24"/>
          <w:lang w:val="fr-BE"/>
        </w:rPr>
        <w:t> :</w:t>
      </w:r>
    </w:p>
    <w:p w14:paraId="75E2B833" w14:textId="77777777" w:rsidR="005B2B75" w:rsidRPr="00D41C45" w:rsidRDefault="005B2B75" w:rsidP="005B2B75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🟢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Facture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➡️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Vous recevez une facture à payer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🟡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Rappel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➡️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Un rappel est envoyé si la facture n’est pas payée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➡️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Des frais peuvent déjà être ajoutés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🟠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Frais supplémentaires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➡️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Des pénalités ou intérêts peuvent s’ajouter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➡️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La dette augmente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🔴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Huissier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➡️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Le dossier peut être transmis à un huissier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➡️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Des frais importants peuvent s’ajouter</w:t>
      </w:r>
    </w:p>
    <w:p w14:paraId="15C17278" w14:textId="6BECA0B5" w:rsidR="005B2B75" w:rsidRPr="00D41C45" w:rsidRDefault="005B2B75" w:rsidP="005B2B75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AF4CB1">
        <w:rPr>
          <w:b w:val="0"/>
          <w:bCs w:val="0"/>
          <w:color w:val="auto"/>
          <w:sz w:val="24"/>
          <w:szCs w:val="24"/>
          <w:u w:val="single"/>
          <w:lang w:val="fr-BE"/>
        </w:rPr>
        <w:t>Exemple concret</w:t>
      </w:r>
      <w:r w:rsidR="00AF4CB1">
        <w:rPr>
          <w:b w:val="0"/>
          <w:bCs w:val="0"/>
          <w:color w:val="auto"/>
          <w:sz w:val="24"/>
          <w:szCs w:val="24"/>
          <w:lang w:val="fr-BE"/>
        </w:rPr>
        <w:t xml:space="preserve"> : </w:t>
      </w:r>
    </w:p>
    <w:p w14:paraId="39511579" w14:textId="77777777" w:rsidR="005B2B75" w:rsidRPr="00D41C45" w:rsidRDefault="005B2B75" w:rsidP="005B2B75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Une facture de 100 € n’est pas payée. </w:t>
      </w: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👉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Après rappel et frais, elle peut monter à 150 € ou plus. </w:t>
      </w: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👉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Avec un huissier, le montant peut encore augmenter fortement.</w:t>
      </w:r>
    </w:p>
    <w:p w14:paraId="76B19F6A" w14:textId="22B61DA1" w:rsidR="005B2B75" w:rsidRPr="008154DB" w:rsidRDefault="005B2B75" w:rsidP="005B2B75">
      <w:pPr>
        <w:pStyle w:val="Titre1"/>
        <w:rPr>
          <w:b w:val="0"/>
          <w:bCs w:val="0"/>
          <w:color w:val="auto"/>
          <w:sz w:val="24"/>
          <w:szCs w:val="24"/>
          <w:u w:val="single"/>
          <w:lang w:val="fr-BE"/>
        </w:rPr>
      </w:pPr>
      <w:r w:rsidRPr="008154DB">
        <w:rPr>
          <w:b w:val="0"/>
          <w:bCs w:val="0"/>
          <w:color w:val="auto"/>
          <w:sz w:val="24"/>
          <w:szCs w:val="24"/>
          <w:u w:val="single"/>
          <w:lang w:val="fr-BE"/>
        </w:rPr>
        <w:t>Ce qu’il faut retenir</w:t>
      </w:r>
      <w:r w:rsidR="008154DB">
        <w:rPr>
          <w:b w:val="0"/>
          <w:bCs w:val="0"/>
          <w:color w:val="auto"/>
          <w:sz w:val="24"/>
          <w:szCs w:val="24"/>
          <w:u w:val="single"/>
          <w:lang w:val="fr-BE"/>
        </w:rPr>
        <w:t> </w:t>
      </w:r>
      <w:r w:rsidR="008154DB" w:rsidRPr="008154DB">
        <w:rPr>
          <w:b w:val="0"/>
          <w:bCs w:val="0"/>
          <w:color w:val="auto"/>
          <w:sz w:val="24"/>
          <w:szCs w:val="24"/>
          <w:lang w:val="fr-BE"/>
        </w:rPr>
        <w:t xml:space="preserve">: </w:t>
      </w:r>
    </w:p>
    <w:p w14:paraId="173DAB42" w14:textId="77777777" w:rsidR="005B2B75" w:rsidRPr="00D41C45" w:rsidRDefault="005B2B75" w:rsidP="005B2B75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lastRenderedPageBreak/>
        <w:t>👉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Une petite dette peut devenir une grosse dette très rapidement. </w:t>
      </w: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👉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Il vaut mieux réagir le plus tôt possible.</w:t>
      </w:r>
    </w:p>
    <w:p w14:paraId="33DFBF4B" w14:textId="20FB394F" w:rsidR="005B2B75" w:rsidRPr="00D41C45" w:rsidRDefault="005B2B75" w:rsidP="005B2B75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⚠️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</w:t>
      </w:r>
      <w:r w:rsidRPr="00BF3920">
        <w:rPr>
          <w:b w:val="0"/>
          <w:bCs w:val="0"/>
          <w:color w:val="auto"/>
          <w:sz w:val="24"/>
          <w:szCs w:val="24"/>
          <w:u w:val="single"/>
          <w:lang w:val="fr-BE"/>
        </w:rPr>
        <w:t>Erreur fréquente</w:t>
      </w:r>
      <w:r w:rsidR="00BF3920">
        <w:rPr>
          <w:b w:val="0"/>
          <w:bCs w:val="0"/>
          <w:color w:val="auto"/>
          <w:sz w:val="24"/>
          <w:szCs w:val="24"/>
          <w:lang w:val="fr-BE"/>
        </w:rPr>
        <w:t xml:space="preserve"> : </w:t>
      </w:r>
    </w:p>
    <w:p w14:paraId="29BA828E" w14:textId="77777777" w:rsidR="005B2B75" w:rsidRPr="00D41C45" w:rsidRDefault="005B2B75" w:rsidP="005B2B75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Ne pas ouvrir son courrier ou laisser traîner. </w:t>
      </w: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👉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La situation s’aggrave sans s’en rendre compte.</w:t>
      </w:r>
    </w:p>
    <w:p w14:paraId="732F410C" w14:textId="77777777" w:rsidR="005B2B75" w:rsidRPr="00BF3920" w:rsidRDefault="005B2B75" w:rsidP="005B2B75">
      <w:pPr>
        <w:pStyle w:val="Titre1"/>
        <w:rPr>
          <w:b w:val="0"/>
          <w:bCs w:val="0"/>
          <w:color w:val="auto"/>
          <w:sz w:val="24"/>
          <w:szCs w:val="24"/>
          <w:u w:val="single"/>
          <w:lang w:val="fr-BE"/>
        </w:rPr>
      </w:pPr>
      <w:r w:rsidRPr="00D41C45">
        <w:rPr>
          <w:rFonts w:ascii="Segoe UI Symbol" w:hAnsi="Segoe UI Symbol" w:cs="Segoe UI Symbol"/>
          <w:b w:val="0"/>
          <w:bCs w:val="0"/>
          <w:color w:val="auto"/>
          <w:sz w:val="24"/>
          <w:szCs w:val="24"/>
          <w:lang w:val="fr-BE"/>
        </w:rPr>
        <w:t>✔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</w:t>
      </w:r>
      <w:r w:rsidRPr="00BF3920">
        <w:rPr>
          <w:b w:val="0"/>
          <w:bCs w:val="0"/>
          <w:color w:val="auto"/>
          <w:sz w:val="24"/>
          <w:szCs w:val="24"/>
          <w:u w:val="single"/>
          <w:lang w:val="fr-BE"/>
        </w:rPr>
        <w:t>Conseil pratique</w:t>
      </w:r>
    </w:p>
    <w:p w14:paraId="76DF63CA" w14:textId="77777777" w:rsidR="005B2B75" w:rsidRPr="00D41C45" w:rsidRDefault="005B2B75" w:rsidP="005B2B75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👉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En cas de difficulté, contactez rapidement le service concerné. </w:t>
      </w: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👉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Il est souvent possible de trouver une solution (plan de paiement).</w:t>
      </w:r>
    </w:p>
    <w:p w14:paraId="27BA592F" w14:textId="77777777" w:rsidR="005B2B75" w:rsidRPr="00D41C45" w:rsidRDefault="005B2B75" w:rsidP="005B2B75">
      <w:pPr>
        <w:rPr>
          <w:rFonts w:asciiTheme="majorHAnsi" w:eastAsiaTheme="majorEastAsia" w:hAnsiTheme="majorHAnsi" w:cstheme="majorBidi"/>
          <w:sz w:val="24"/>
          <w:szCs w:val="24"/>
          <w:lang w:val="fr-BE"/>
        </w:rPr>
      </w:pP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>Reconnaître les arnaques</w:t>
      </w:r>
    </w:p>
    <w:p w14:paraId="32FC2C21" w14:textId="77777777" w:rsidR="005B2B75" w:rsidRPr="00D41C45" w:rsidRDefault="005B2B75" w:rsidP="005B2B75">
      <w:pPr>
        <w:rPr>
          <w:rFonts w:asciiTheme="majorHAnsi" w:eastAsiaTheme="majorEastAsia" w:hAnsiTheme="majorHAnsi" w:cstheme="majorBidi"/>
          <w:sz w:val="24"/>
          <w:szCs w:val="24"/>
          <w:lang w:val="fr-BE"/>
        </w:rPr>
      </w:pP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Les arnaques sont des messages ou situations qui cherchent à vous faire donner de l’argent ou des informations personnelles. </w:t>
      </w:r>
      <w:r w:rsidRPr="00D41C45">
        <w:rPr>
          <w:rFonts w:ascii="Segoe UI Emoji" w:eastAsiaTheme="majorEastAsia" w:hAnsi="Segoe UI Emoji" w:cs="Segoe UI Emoji"/>
          <w:sz w:val="24"/>
          <w:szCs w:val="24"/>
          <w:lang w:val="fr-BE"/>
        </w:rPr>
        <w:t>👉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 Elles sont de plus en plus fréquentes (SMS, mails, appels…).</w:t>
      </w:r>
    </w:p>
    <w:p w14:paraId="0F35AF7B" w14:textId="3BB74785" w:rsidR="005B2B75" w:rsidRPr="00BF3920" w:rsidRDefault="005B2B75" w:rsidP="005B2B75">
      <w:pPr>
        <w:rPr>
          <w:rFonts w:asciiTheme="majorHAnsi" w:eastAsiaTheme="majorEastAsia" w:hAnsiTheme="majorHAnsi" w:cstheme="majorBidi"/>
          <w:sz w:val="24"/>
          <w:szCs w:val="24"/>
          <w:lang w:val="fr-BE"/>
        </w:rPr>
      </w:pPr>
      <w:r w:rsidRPr="00BF3920">
        <w:rPr>
          <w:rFonts w:asciiTheme="majorHAnsi" w:eastAsiaTheme="majorEastAsia" w:hAnsiTheme="majorHAnsi" w:cstheme="majorBidi"/>
          <w:sz w:val="24"/>
          <w:szCs w:val="24"/>
          <w:u w:val="single"/>
          <w:lang w:val="fr-BE"/>
        </w:rPr>
        <w:t>Exemples d’arnaques</w:t>
      </w:r>
      <w:r w:rsidR="00BF3920" w:rsidRPr="00BF3920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 : </w:t>
      </w:r>
    </w:p>
    <w:p w14:paraId="1999ABB9" w14:textId="77777777" w:rsidR="005B2B75" w:rsidRPr="00D41C45" w:rsidRDefault="005B2B75" w:rsidP="005B2B75">
      <w:pPr>
        <w:numPr>
          <w:ilvl w:val="0"/>
          <w:numId w:val="25"/>
        </w:numPr>
        <w:rPr>
          <w:rFonts w:asciiTheme="majorHAnsi" w:eastAsiaTheme="majorEastAsia" w:hAnsiTheme="majorHAnsi" w:cstheme="majorBidi"/>
          <w:sz w:val="24"/>
          <w:szCs w:val="24"/>
          <w:lang w:val="fr-BE"/>
        </w:rPr>
      </w:pP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Un message urgent qui demande de cliquer sur un lien </w:t>
      </w:r>
    </w:p>
    <w:p w14:paraId="375D87DD" w14:textId="77777777" w:rsidR="005B2B75" w:rsidRPr="00D41C45" w:rsidRDefault="005B2B75" w:rsidP="005B2B75">
      <w:pPr>
        <w:numPr>
          <w:ilvl w:val="0"/>
          <w:numId w:val="25"/>
        </w:numPr>
        <w:rPr>
          <w:rFonts w:asciiTheme="majorHAnsi" w:eastAsiaTheme="majorEastAsia" w:hAnsiTheme="majorHAnsi" w:cstheme="majorBidi"/>
          <w:sz w:val="24"/>
          <w:szCs w:val="24"/>
          <w:lang w:val="fr-BE"/>
        </w:rPr>
      </w:pP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Un mail qui imite une banque ou une administration </w:t>
      </w:r>
    </w:p>
    <w:p w14:paraId="1A31F0D8" w14:textId="77777777" w:rsidR="005B2B75" w:rsidRPr="00D41C45" w:rsidRDefault="005B2B75" w:rsidP="005B2B75">
      <w:pPr>
        <w:numPr>
          <w:ilvl w:val="0"/>
          <w:numId w:val="25"/>
        </w:numPr>
        <w:rPr>
          <w:rFonts w:asciiTheme="majorHAnsi" w:eastAsiaTheme="majorEastAsia" w:hAnsiTheme="majorHAnsi" w:cstheme="majorBidi"/>
          <w:sz w:val="24"/>
          <w:szCs w:val="24"/>
          <w:lang w:val="fr-BE"/>
        </w:rPr>
      </w:pP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Un appel demandant des codes ou des informations personnelles </w:t>
      </w:r>
    </w:p>
    <w:p w14:paraId="08F153DB" w14:textId="2A218E9C" w:rsidR="005B2B75" w:rsidRPr="00D41C45" w:rsidRDefault="005B2B75" w:rsidP="005B2B75">
      <w:pPr>
        <w:rPr>
          <w:rFonts w:asciiTheme="majorHAnsi" w:eastAsiaTheme="majorEastAsia" w:hAnsiTheme="majorHAnsi" w:cstheme="majorBidi"/>
          <w:sz w:val="24"/>
          <w:szCs w:val="24"/>
          <w:lang w:val="fr-BE"/>
        </w:rPr>
      </w:pPr>
      <w:r w:rsidRPr="00BF3920">
        <w:rPr>
          <w:rFonts w:asciiTheme="majorHAnsi" w:eastAsiaTheme="majorEastAsia" w:hAnsiTheme="majorHAnsi" w:cstheme="majorBidi"/>
          <w:sz w:val="24"/>
          <w:szCs w:val="24"/>
          <w:u w:val="single"/>
          <w:lang w:val="fr-BE"/>
        </w:rPr>
        <w:t>Exemple concret</w:t>
      </w:r>
      <w:r w:rsidR="00BF3920">
        <w:rPr>
          <w:rFonts w:asciiTheme="majorHAnsi" w:eastAsiaTheme="majorEastAsia" w:hAnsiTheme="majorHAnsi" w:cstheme="majorBidi"/>
          <w:sz w:val="24"/>
          <w:szCs w:val="24"/>
          <w:lang w:val="fr-BE"/>
        </w:rPr>
        <w:t> :</w:t>
      </w:r>
    </w:p>
    <w:p w14:paraId="2D2AB3AE" w14:textId="77777777" w:rsidR="005B2B75" w:rsidRPr="00D41C45" w:rsidRDefault="005B2B75" w:rsidP="005B2B75">
      <w:pPr>
        <w:rPr>
          <w:rFonts w:asciiTheme="majorHAnsi" w:eastAsiaTheme="majorEastAsia" w:hAnsiTheme="majorHAnsi" w:cstheme="majorBidi"/>
          <w:sz w:val="24"/>
          <w:szCs w:val="24"/>
          <w:lang w:val="fr-BE"/>
        </w:rPr>
      </w:pP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>Vous recevez un SMS :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br/>
        <w:t>“Votre compte est bloqué, cliquez ici immédiatement”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br/>
      </w:r>
      <w:r w:rsidRPr="00D41C45">
        <w:rPr>
          <w:rFonts w:ascii="Segoe UI Emoji" w:eastAsiaTheme="majorEastAsia" w:hAnsi="Segoe UI Emoji" w:cs="Segoe UI Emoji"/>
          <w:sz w:val="24"/>
          <w:szCs w:val="24"/>
          <w:lang w:val="fr-BE"/>
        </w:rPr>
        <w:t>👉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 Vous cliquez et on vous demande vos codes bancaires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br/>
      </w:r>
      <w:r w:rsidRPr="00D41C45">
        <w:rPr>
          <w:rFonts w:ascii="Segoe UI Emoji" w:eastAsiaTheme="majorEastAsia" w:hAnsi="Segoe UI Emoji" w:cs="Segoe UI Emoji"/>
          <w:sz w:val="24"/>
          <w:szCs w:val="24"/>
          <w:lang w:val="fr-BE"/>
        </w:rPr>
        <w:t>👉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 Il s’agit d’une arnaque</w:t>
      </w:r>
    </w:p>
    <w:p w14:paraId="5A3BD9C0" w14:textId="02BB8277" w:rsidR="005B2B75" w:rsidRPr="00BF3920" w:rsidRDefault="005B2B75" w:rsidP="005B2B75">
      <w:pPr>
        <w:rPr>
          <w:rFonts w:asciiTheme="majorHAnsi" w:eastAsiaTheme="majorEastAsia" w:hAnsiTheme="majorHAnsi" w:cstheme="majorBidi"/>
          <w:sz w:val="24"/>
          <w:szCs w:val="24"/>
          <w:u w:val="single"/>
          <w:lang w:val="fr-BE"/>
        </w:rPr>
      </w:pPr>
      <w:r w:rsidRPr="00BF3920">
        <w:rPr>
          <w:rFonts w:asciiTheme="majorHAnsi" w:eastAsiaTheme="majorEastAsia" w:hAnsiTheme="majorHAnsi" w:cstheme="majorBidi"/>
          <w:sz w:val="24"/>
          <w:szCs w:val="24"/>
          <w:u w:val="single"/>
          <w:lang w:val="fr-BE"/>
        </w:rPr>
        <w:t>Ce qu’il faut retenir</w:t>
      </w:r>
      <w:r w:rsidR="00BF3920" w:rsidRPr="00BF3920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 : </w:t>
      </w:r>
    </w:p>
    <w:p w14:paraId="451D75CA" w14:textId="77777777" w:rsidR="005B2B75" w:rsidRPr="00D41C45" w:rsidRDefault="005B2B75" w:rsidP="005B2B75">
      <w:pPr>
        <w:rPr>
          <w:rFonts w:asciiTheme="majorHAnsi" w:eastAsiaTheme="majorEastAsia" w:hAnsiTheme="majorHAnsi" w:cstheme="majorBidi"/>
          <w:sz w:val="24"/>
          <w:szCs w:val="24"/>
          <w:lang w:val="fr-BE"/>
        </w:rPr>
      </w:pPr>
      <w:r w:rsidRPr="00D41C45">
        <w:rPr>
          <w:rFonts w:ascii="Segoe UI Emoji" w:eastAsiaTheme="majorEastAsia" w:hAnsi="Segoe UI Emoji" w:cs="Segoe UI Emoji"/>
          <w:sz w:val="24"/>
          <w:szCs w:val="24"/>
          <w:lang w:val="fr-BE"/>
        </w:rPr>
        <w:t>👉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 Les arnaques jouent souvent sur l’urgence ou la peur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br/>
      </w:r>
      <w:r w:rsidRPr="00D41C45">
        <w:rPr>
          <w:rFonts w:ascii="Segoe UI Emoji" w:eastAsiaTheme="majorEastAsia" w:hAnsi="Segoe UI Emoji" w:cs="Segoe UI Emoji"/>
          <w:sz w:val="24"/>
          <w:szCs w:val="24"/>
          <w:lang w:val="fr-BE"/>
        </w:rPr>
        <w:t>👉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 Une banque ou un service officiel ne demande jamais vos codes par message</w:t>
      </w:r>
    </w:p>
    <w:p w14:paraId="163C9476" w14:textId="7C8B78E3" w:rsidR="005B2B75" w:rsidRPr="00D41C45" w:rsidRDefault="005B2B75" w:rsidP="005B2B75">
      <w:pPr>
        <w:rPr>
          <w:rFonts w:asciiTheme="majorHAnsi" w:eastAsiaTheme="majorEastAsia" w:hAnsiTheme="majorHAnsi" w:cstheme="majorBidi"/>
          <w:sz w:val="24"/>
          <w:szCs w:val="24"/>
          <w:lang w:val="fr-BE"/>
        </w:rPr>
      </w:pPr>
      <w:r w:rsidRPr="00D41C45">
        <w:rPr>
          <w:rFonts w:ascii="Segoe UI Emoji" w:eastAsiaTheme="majorEastAsia" w:hAnsi="Segoe UI Emoji" w:cs="Segoe UI Emoji"/>
          <w:sz w:val="24"/>
          <w:szCs w:val="24"/>
          <w:lang w:val="fr-BE"/>
        </w:rPr>
        <w:t>⚠️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 </w:t>
      </w:r>
      <w:r w:rsidRPr="00462241">
        <w:rPr>
          <w:rFonts w:asciiTheme="majorHAnsi" w:eastAsiaTheme="majorEastAsia" w:hAnsiTheme="majorHAnsi" w:cstheme="majorBidi"/>
          <w:sz w:val="24"/>
          <w:szCs w:val="24"/>
          <w:u w:val="single"/>
          <w:lang w:val="fr-BE"/>
        </w:rPr>
        <w:t>Erreur fréquente</w:t>
      </w:r>
      <w:r w:rsidR="00462241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 : </w:t>
      </w:r>
    </w:p>
    <w:p w14:paraId="2D1830AF" w14:textId="77777777" w:rsidR="005B2B75" w:rsidRPr="00D41C45" w:rsidRDefault="005B2B75" w:rsidP="005B2B75">
      <w:pPr>
        <w:rPr>
          <w:rFonts w:asciiTheme="majorHAnsi" w:eastAsiaTheme="majorEastAsia" w:hAnsiTheme="majorHAnsi" w:cstheme="majorBidi"/>
          <w:sz w:val="24"/>
          <w:szCs w:val="24"/>
          <w:lang w:val="fr-BE"/>
        </w:rPr>
      </w:pP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lastRenderedPageBreak/>
        <w:t>Cliquer trop vite sans vérifier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br/>
      </w:r>
      <w:r w:rsidRPr="00D41C45">
        <w:rPr>
          <w:rFonts w:ascii="Segoe UI Emoji" w:eastAsiaTheme="majorEastAsia" w:hAnsi="Segoe UI Emoji" w:cs="Segoe UI Emoji"/>
          <w:sz w:val="24"/>
          <w:szCs w:val="24"/>
          <w:lang w:val="fr-BE"/>
        </w:rPr>
        <w:t>👉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 Une fois les informations données, il est souvent trop tard</w:t>
      </w:r>
    </w:p>
    <w:p w14:paraId="14107DCC" w14:textId="5A7B3249" w:rsidR="005B2B75" w:rsidRPr="00D41C45" w:rsidRDefault="005B2B75" w:rsidP="005B2B75">
      <w:pPr>
        <w:rPr>
          <w:rFonts w:asciiTheme="majorHAnsi" w:eastAsiaTheme="majorEastAsia" w:hAnsiTheme="majorHAnsi" w:cstheme="majorBidi"/>
          <w:sz w:val="24"/>
          <w:szCs w:val="24"/>
          <w:lang w:val="fr-BE"/>
        </w:rPr>
      </w:pPr>
      <w:r w:rsidRPr="00D41C45">
        <w:rPr>
          <w:rFonts w:ascii="Segoe UI Symbol" w:eastAsiaTheme="majorEastAsia" w:hAnsi="Segoe UI Symbol" w:cs="Segoe UI Symbol"/>
          <w:sz w:val="24"/>
          <w:szCs w:val="24"/>
          <w:lang w:val="fr-BE"/>
        </w:rPr>
        <w:t>✔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 </w:t>
      </w:r>
      <w:r w:rsidRPr="00462241">
        <w:rPr>
          <w:rFonts w:asciiTheme="majorHAnsi" w:eastAsiaTheme="majorEastAsia" w:hAnsiTheme="majorHAnsi" w:cstheme="majorBidi"/>
          <w:sz w:val="24"/>
          <w:szCs w:val="24"/>
          <w:u w:val="single"/>
          <w:lang w:val="fr-BE"/>
        </w:rPr>
        <w:t>Conseil pratique</w:t>
      </w:r>
      <w:r w:rsidR="00462241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 : </w:t>
      </w:r>
    </w:p>
    <w:p w14:paraId="57B6B4E1" w14:textId="77777777" w:rsidR="005B2B75" w:rsidRPr="00D41C45" w:rsidRDefault="005B2B75" w:rsidP="005B2B75">
      <w:pPr>
        <w:rPr>
          <w:rFonts w:asciiTheme="majorHAnsi" w:eastAsiaTheme="majorEastAsia" w:hAnsiTheme="majorHAnsi" w:cstheme="majorBidi"/>
          <w:sz w:val="24"/>
          <w:szCs w:val="24"/>
          <w:lang w:val="fr-BE"/>
        </w:rPr>
      </w:pPr>
      <w:r w:rsidRPr="00D41C45">
        <w:rPr>
          <w:rFonts w:ascii="Segoe UI Emoji" w:eastAsiaTheme="majorEastAsia" w:hAnsi="Segoe UI Emoji" w:cs="Segoe UI Emoji"/>
          <w:sz w:val="24"/>
          <w:szCs w:val="24"/>
          <w:lang w:val="fr-BE"/>
        </w:rPr>
        <w:t>👉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 Ne jamais cliquer sur un lien suspect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br/>
      </w:r>
      <w:r w:rsidRPr="00D41C45">
        <w:rPr>
          <w:rFonts w:ascii="Segoe UI Emoji" w:eastAsiaTheme="majorEastAsia" w:hAnsi="Segoe UI Emoji" w:cs="Segoe UI Emoji"/>
          <w:sz w:val="24"/>
          <w:szCs w:val="24"/>
          <w:lang w:val="fr-BE"/>
        </w:rPr>
        <w:t>👉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 Ne jamais communiquer ses codes ou mots de passe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br/>
      </w:r>
      <w:r w:rsidRPr="00D41C45">
        <w:rPr>
          <w:rFonts w:ascii="Segoe UI Emoji" w:eastAsiaTheme="majorEastAsia" w:hAnsi="Segoe UI Emoji" w:cs="Segoe UI Emoji"/>
          <w:sz w:val="24"/>
          <w:szCs w:val="24"/>
          <w:lang w:val="fr-BE"/>
        </w:rPr>
        <w:t>👉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 En cas de doute, contacter directement l’organisme officiel</w:t>
      </w:r>
    </w:p>
    <w:p w14:paraId="2D6EC4BF" w14:textId="77777777" w:rsidR="00462241" w:rsidRDefault="005B2B75" w:rsidP="00462241">
      <w:pPr>
        <w:rPr>
          <w:rFonts w:asciiTheme="majorHAnsi" w:eastAsiaTheme="majorEastAsia" w:hAnsiTheme="majorHAnsi" w:cstheme="majorBidi"/>
          <w:sz w:val="24"/>
          <w:szCs w:val="24"/>
          <w:lang w:val="fr-BE"/>
        </w:rPr>
      </w:pPr>
      <w:r w:rsidRPr="00D41C45">
        <w:rPr>
          <w:rFonts w:ascii="Segoe UI Emoji" w:eastAsiaTheme="majorEastAsia" w:hAnsi="Segoe UI Emoji" w:cs="Segoe UI Emoji"/>
          <w:sz w:val="24"/>
          <w:szCs w:val="24"/>
          <w:lang w:val="fr-BE"/>
        </w:rPr>
        <w:t>👉</w:t>
      </w:r>
      <w:r w:rsidRPr="00D41C45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 Si un message vous met la pression, prenez le temps de vérifier : c’est souvent une arnaque</w:t>
      </w:r>
    </w:p>
    <w:p w14:paraId="7B80B4FC" w14:textId="77777777" w:rsidR="00416C21" w:rsidRDefault="00416C21" w:rsidP="00462241">
      <w:pPr>
        <w:rPr>
          <w:rFonts w:asciiTheme="majorHAnsi" w:eastAsiaTheme="majorEastAsia" w:hAnsiTheme="majorHAnsi" w:cstheme="majorBidi"/>
          <w:sz w:val="24"/>
          <w:szCs w:val="24"/>
          <w:lang w:val="fr-BE"/>
        </w:rPr>
      </w:pPr>
    </w:p>
    <w:p w14:paraId="4DDCC9BD" w14:textId="77777777" w:rsidR="00416C21" w:rsidRDefault="00416C21" w:rsidP="00462241">
      <w:pPr>
        <w:rPr>
          <w:rFonts w:asciiTheme="majorHAnsi" w:eastAsiaTheme="majorEastAsia" w:hAnsiTheme="majorHAnsi" w:cstheme="majorBidi"/>
          <w:sz w:val="24"/>
          <w:szCs w:val="24"/>
          <w:lang w:val="fr-BE"/>
        </w:rPr>
      </w:pPr>
    </w:p>
    <w:p w14:paraId="10B58849" w14:textId="77777777" w:rsidR="00416C21" w:rsidRPr="00416C21" w:rsidRDefault="00416C21" w:rsidP="00416C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4"/>
          <w:szCs w:val="24"/>
          <w:lang w:val="fr-BE"/>
        </w:rPr>
      </w:pPr>
      <w:r w:rsidRPr="00416C21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4"/>
          <w:szCs w:val="24"/>
          <w:lang w:val="fr-BE"/>
        </w:rPr>
        <w:t>Reconnaître les arnaques</w:t>
      </w:r>
    </w:p>
    <w:p w14:paraId="1F3A1DFB" w14:textId="77777777" w:rsidR="00416C21" w:rsidRPr="00416C21" w:rsidRDefault="00416C21" w:rsidP="00416C21">
      <w:pPr>
        <w:rPr>
          <w:rFonts w:asciiTheme="majorHAnsi" w:eastAsiaTheme="majorEastAsia" w:hAnsiTheme="majorHAnsi" w:cstheme="majorBidi"/>
          <w:sz w:val="24"/>
          <w:szCs w:val="24"/>
          <w:lang w:val="fr-BE"/>
        </w:rPr>
      </w:pPr>
      <w:r w:rsidRPr="00416C21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Les arnaques sont des messages ou des situations qui cherchent à vous faire donner de l’argent ou des informations personnelles. </w:t>
      </w:r>
      <w:r w:rsidRPr="00416C21">
        <w:rPr>
          <w:rFonts w:ascii="Segoe UI Emoji" w:eastAsiaTheme="majorEastAsia" w:hAnsi="Segoe UI Emoji" w:cs="Segoe UI Emoji"/>
          <w:sz w:val="24"/>
          <w:szCs w:val="24"/>
          <w:lang w:val="fr-BE"/>
        </w:rPr>
        <w:t>👉</w:t>
      </w:r>
      <w:r w:rsidRPr="00416C21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 Elles sont de plus en plus fréquentes (SMS, mails, appels…).</w:t>
      </w:r>
    </w:p>
    <w:p w14:paraId="139CE846" w14:textId="77777777" w:rsidR="00416C21" w:rsidRPr="00416C21" w:rsidRDefault="00416C21" w:rsidP="00416C21">
      <w:pPr>
        <w:rPr>
          <w:rFonts w:asciiTheme="majorHAnsi" w:eastAsiaTheme="majorEastAsia" w:hAnsiTheme="majorHAnsi" w:cstheme="majorBidi"/>
          <w:sz w:val="24"/>
          <w:szCs w:val="24"/>
          <w:lang w:val="fr-BE"/>
        </w:rPr>
      </w:pPr>
      <w:r w:rsidRPr="00416C21">
        <w:rPr>
          <w:rFonts w:asciiTheme="majorHAnsi" w:eastAsiaTheme="majorEastAsia" w:hAnsiTheme="majorHAnsi" w:cstheme="majorBidi"/>
          <w:sz w:val="24"/>
          <w:szCs w:val="24"/>
          <w:u w:val="single"/>
          <w:lang w:val="fr-BE"/>
        </w:rPr>
        <w:t>Exemples d’arnaques</w:t>
      </w:r>
      <w:r w:rsidRPr="00416C21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 : Un message urgent qui demande de cliquer sur un lien / Un mail qui imite une banque ou une administration / Un appel demandant des codes ou des informations personnelles</w:t>
      </w:r>
    </w:p>
    <w:p w14:paraId="058780DA" w14:textId="30E5593C" w:rsidR="00416C21" w:rsidRDefault="00416C21" w:rsidP="00416C21">
      <w:pPr>
        <w:rPr>
          <w:rFonts w:asciiTheme="majorHAnsi" w:eastAsiaTheme="majorEastAsia" w:hAnsiTheme="majorHAnsi" w:cstheme="majorBidi"/>
          <w:sz w:val="24"/>
          <w:szCs w:val="24"/>
          <w:lang w:val="fr-BE"/>
        </w:rPr>
      </w:pPr>
      <w:r w:rsidRPr="00416C21">
        <w:rPr>
          <w:rFonts w:asciiTheme="majorHAnsi" w:eastAsiaTheme="majorEastAsia" w:hAnsiTheme="majorHAnsi" w:cstheme="majorBidi"/>
          <w:sz w:val="24"/>
          <w:szCs w:val="24"/>
          <w:u w:val="single"/>
          <w:lang w:val="fr-BE"/>
        </w:rPr>
        <w:t>Exemple</w:t>
      </w:r>
      <w:r w:rsidR="00D93E73">
        <w:rPr>
          <w:rFonts w:asciiTheme="majorHAnsi" w:eastAsiaTheme="majorEastAsia" w:hAnsiTheme="majorHAnsi" w:cstheme="majorBidi"/>
          <w:sz w:val="24"/>
          <w:szCs w:val="24"/>
          <w:u w:val="single"/>
          <w:lang w:val="fr-BE"/>
        </w:rPr>
        <w:t>s</w:t>
      </w:r>
      <w:r w:rsidRPr="00416C21">
        <w:rPr>
          <w:rFonts w:asciiTheme="majorHAnsi" w:eastAsiaTheme="majorEastAsia" w:hAnsiTheme="majorHAnsi" w:cstheme="majorBidi"/>
          <w:sz w:val="24"/>
          <w:szCs w:val="24"/>
          <w:u w:val="single"/>
          <w:lang w:val="fr-BE"/>
        </w:rPr>
        <w:t xml:space="preserve"> concret</w:t>
      </w:r>
      <w:r w:rsidR="00D93E73">
        <w:rPr>
          <w:rFonts w:asciiTheme="majorHAnsi" w:eastAsiaTheme="majorEastAsia" w:hAnsiTheme="majorHAnsi" w:cstheme="majorBidi"/>
          <w:sz w:val="24"/>
          <w:szCs w:val="24"/>
          <w:u w:val="single"/>
          <w:lang w:val="fr-BE"/>
        </w:rPr>
        <w:t>s</w:t>
      </w:r>
      <w:r w:rsidRPr="00416C21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 :</w:t>
      </w:r>
      <w:r w:rsidRPr="00416C21">
        <w:rPr>
          <w:rFonts w:asciiTheme="majorHAnsi" w:eastAsiaTheme="majorEastAsia" w:hAnsiTheme="majorHAnsi" w:cstheme="majorBidi"/>
          <w:sz w:val="24"/>
          <w:szCs w:val="24"/>
          <w:lang w:val="fr-BE"/>
        </w:rPr>
        <w:br/>
        <w:t>Vous recevez un SMS : “Votre compte est bloqué, cliquez ici immédiatement”</w:t>
      </w:r>
      <w:r w:rsidRPr="00416C21">
        <w:rPr>
          <w:rFonts w:asciiTheme="majorHAnsi" w:eastAsiaTheme="majorEastAsia" w:hAnsiTheme="majorHAnsi" w:cstheme="majorBidi"/>
          <w:sz w:val="24"/>
          <w:szCs w:val="24"/>
          <w:lang w:val="fr-BE"/>
        </w:rPr>
        <w:br/>
      </w:r>
      <w:r w:rsidRPr="00416C21">
        <w:rPr>
          <w:rFonts w:ascii="Segoe UI Emoji" w:eastAsiaTheme="majorEastAsia" w:hAnsi="Segoe UI Emoji" w:cs="Segoe UI Emoji"/>
          <w:sz w:val="24"/>
          <w:szCs w:val="24"/>
          <w:lang w:val="fr-BE"/>
        </w:rPr>
        <w:t>👉</w:t>
      </w:r>
      <w:r w:rsidRPr="00416C21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 Vous cliquez et on vous demande vos codes bancaires</w:t>
      </w:r>
      <w:r w:rsidRPr="00416C21">
        <w:rPr>
          <w:rFonts w:asciiTheme="majorHAnsi" w:eastAsiaTheme="majorEastAsia" w:hAnsiTheme="majorHAnsi" w:cstheme="majorBidi"/>
          <w:sz w:val="24"/>
          <w:szCs w:val="24"/>
          <w:lang w:val="fr-BE"/>
        </w:rPr>
        <w:br/>
      </w:r>
      <w:r w:rsidRPr="00416C21">
        <w:rPr>
          <w:rFonts w:ascii="Segoe UI Emoji" w:eastAsiaTheme="majorEastAsia" w:hAnsi="Segoe UI Emoji" w:cs="Segoe UI Emoji"/>
          <w:sz w:val="24"/>
          <w:szCs w:val="24"/>
          <w:lang w:val="fr-BE"/>
        </w:rPr>
        <w:t>👉</w:t>
      </w:r>
      <w:r w:rsidRPr="00416C21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 Il s’agit d’une arnaque</w:t>
      </w:r>
    </w:p>
    <w:p w14:paraId="27B7868A" w14:textId="4EAC308A" w:rsidR="00D93E73" w:rsidRDefault="00D93E73" w:rsidP="00416C21">
      <w:pPr>
        <w:rPr>
          <w:rFonts w:asciiTheme="majorHAnsi" w:eastAsiaTheme="majorEastAsia" w:hAnsiTheme="majorHAnsi" w:cstheme="majorBidi"/>
          <w:sz w:val="24"/>
          <w:szCs w:val="24"/>
          <w:lang w:val="fr-BE"/>
        </w:rPr>
      </w:pPr>
      <w:r>
        <w:rPr>
          <w:rFonts w:asciiTheme="majorHAnsi" w:eastAsiaTheme="majorEastAsia" w:hAnsiTheme="majorHAnsi" w:cstheme="majorBidi"/>
          <w:sz w:val="24"/>
          <w:szCs w:val="24"/>
          <w:lang w:val="fr-BE"/>
        </w:rPr>
        <w:t>Ou</w:t>
      </w:r>
    </w:p>
    <w:p w14:paraId="4FA336D0" w14:textId="77777777" w:rsidR="00D93E73" w:rsidRPr="00D93E73" w:rsidRDefault="00D93E73" w:rsidP="00D93E73">
      <w:pPr>
        <w:pStyle w:val="Titre3"/>
        <w:rPr>
          <w:sz w:val="24"/>
          <w:szCs w:val="24"/>
        </w:rPr>
      </w:pPr>
      <w:r w:rsidRPr="00D93E73">
        <w:rPr>
          <w:sz w:val="24"/>
          <w:szCs w:val="24"/>
        </w:rPr>
        <w:t>SMS Colis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640"/>
      </w:tblGrid>
      <w:tr w:rsidR="00D93E73" w:rsidRPr="00D93E73" w14:paraId="557EF9B2" w14:textId="77777777" w:rsidTr="00B61B50">
        <w:tc>
          <w:tcPr>
            <w:tcW w:w="8640" w:type="dxa"/>
            <w:shd w:val="clear" w:color="auto" w:fill="F2F2F2"/>
          </w:tcPr>
          <w:p w14:paraId="437AB503" w14:textId="77777777" w:rsidR="00D93E73" w:rsidRPr="00D93E73" w:rsidRDefault="00D93E73" w:rsidP="00B61B50">
            <w:pPr>
              <w:rPr>
                <w:sz w:val="24"/>
                <w:szCs w:val="24"/>
              </w:rPr>
            </w:pPr>
            <w:r w:rsidRPr="00D93E73">
              <w:rPr>
                <w:sz w:val="24"/>
                <w:szCs w:val="24"/>
              </w:rPr>
              <w:t>📶 18:07        🔋 63%</w:t>
            </w:r>
          </w:p>
        </w:tc>
      </w:tr>
      <w:tr w:rsidR="00D93E73" w:rsidRPr="008A3725" w14:paraId="002D8444" w14:textId="77777777" w:rsidTr="00B61B50">
        <w:tc>
          <w:tcPr>
            <w:tcW w:w="8640" w:type="dxa"/>
            <w:shd w:val="clear" w:color="auto" w:fill="F2F2F2"/>
          </w:tcPr>
          <w:p w14:paraId="033E180E" w14:textId="77777777" w:rsidR="00D93E73" w:rsidRPr="00D93E73" w:rsidRDefault="00D93E73" w:rsidP="00B61B50">
            <w:pPr>
              <w:rPr>
                <w:sz w:val="24"/>
                <w:szCs w:val="24"/>
                <w:lang w:val="fr-BE"/>
              </w:rPr>
            </w:pPr>
            <w:r w:rsidRPr="00D93E73">
              <w:rPr>
                <w:sz w:val="24"/>
                <w:szCs w:val="24"/>
                <w:lang w:val="fr-BE"/>
              </w:rPr>
              <w:t>DHL : Colis en attente. Frais 3,12€ à payer avant 20h.</w:t>
            </w:r>
          </w:p>
        </w:tc>
      </w:tr>
      <w:tr w:rsidR="00D93E73" w:rsidRPr="00D93E73" w14:paraId="12C66160" w14:textId="77777777" w:rsidTr="00B61B50">
        <w:tc>
          <w:tcPr>
            <w:tcW w:w="8640" w:type="dxa"/>
            <w:shd w:val="clear" w:color="auto" w:fill="F2F2F2"/>
          </w:tcPr>
          <w:p w14:paraId="6D37DA80" w14:textId="77777777" w:rsidR="00D93E73" w:rsidRPr="00D93E73" w:rsidRDefault="00D93E73" w:rsidP="00B61B50">
            <w:pPr>
              <w:rPr>
                <w:sz w:val="24"/>
                <w:szCs w:val="24"/>
              </w:rPr>
            </w:pPr>
            <w:r w:rsidRPr="00D93E73">
              <w:rPr>
                <w:sz w:val="24"/>
                <w:szCs w:val="24"/>
              </w:rPr>
              <w:t>———————————————</w:t>
            </w:r>
          </w:p>
        </w:tc>
      </w:tr>
    </w:tbl>
    <w:p w14:paraId="5F925359" w14:textId="77777777" w:rsidR="00D93E73" w:rsidRPr="00D93E73" w:rsidRDefault="00D93E73" w:rsidP="00D93E73">
      <w:pPr>
        <w:rPr>
          <w:sz w:val="24"/>
          <w:szCs w:val="24"/>
        </w:rPr>
      </w:pPr>
      <w:r w:rsidRPr="00D93E73">
        <w:rPr>
          <w:sz w:val="24"/>
          <w:szCs w:val="24"/>
        </w:rPr>
        <w:t>Ce qu’il se passe :</w:t>
      </w:r>
    </w:p>
    <w:p w14:paraId="0B94755F" w14:textId="77777777" w:rsidR="00D93E73" w:rsidRPr="00D93E73" w:rsidRDefault="00D93E73" w:rsidP="00D93E73">
      <w:pPr>
        <w:rPr>
          <w:sz w:val="24"/>
          <w:szCs w:val="24"/>
          <w:lang w:val="fr-BE"/>
        </w:rPr>
      </w:pPr>
      <w:r w:rsidRPr="00D93E73">
        <w:rPr>
          <w:sz w:val="24"/>
          <w:szCs w:val="24"/>
          <w:lang w:val="fr-BE"/>
        </w:rPr>
        <w:lastRenderedPageBreak/>
        <w:t>• Petit montant rassurant</w:t>
      </w:r>
      <w:r w:rsidRPr="00D93E73">
        <w:rPr>
          <w:sz w:val="24"/>
          <w:szCs w:val="24"/>
          <w:lang w:val="fr-BE"/>
        </w:rPr>
        <w:br/>
        <w:t>• Pression horaire</w:t>
      </w:r>
    </w:p>
    <w:p w14:paraId="59677089" w14:textId="77777777" w:rsidR="00D93E73" w:rsidRPr="00D93E73" w:rsidRDefault="00D93E73" w:rsidP="00D93E73">
      <w:pPr>
        <w:rPr>
          <w:sz w:val="24"/>
          <w:szCs w:val="24"/>
          <w:lang w:val="fr-BE"/>
        </w:rPr>
      </w:pPr>
      <w:r w:rsidRPr="00D93E73">
        <w:rPr>
          <w:sz w:val="24"/>
          <w:szCs w:val="24"/>
          <w:lang w:val="fr-BE"/>
        </w:rPr>
        <w:t>Que faire concrètement :</w:t>
      </w:r>
    </w:p>
    <w:p w14:paraId="70552C5B" w14:textId="77777777" w:rsidR="00D93E73" w:rsidRPr="00D93E73" w:rsidRDefault="00D93E73" w:rsidP="00D93E73">
      <w:pPr>
        <w:rPr>
          <w:sz w:val="24"/>
          <w:szCs w:val="24"/>
          <w:lang w:val="fr-BE"/>
        </w:rPr>
      </w:pPr>
      <w:r w:rsidRPr="00D93E73">
        <w:rPr>
          <w:sz w:val="24"/>
          <w:szCs w:val="24"/>
          <w:lang w:val="fr-BE"/>
        </w:rPr>
        <w:t>1. Ne pas payer</w:t>
      </w:r>
      <w:r w:rsidRPr="00D93E73">
        <w:rPr>
          <w:sz w:val="24"/>
          <w:szCs w:val="24"/>
          <w:lang w:val="fr-BE"/>
        </w:rPr>
        <w:br/>
        <w:t>2. Vérifier suivi via site officiel</w:t>
      </w:r>
    </w:p>
    <w:p w14:paraId="0E93912D" w14:textId="77777777" w:rsidR="00D93E73" w:rsidRPr="00D93E73" w:rsidRDefault="00D93E73" w:rsidP="00D93E73">
      <w:pPr>
        <w:rPr>
          <w:sz w:val="24"/>
          <w:szCs w:val="24"/>
          <w:lang w:val="fr-BE"/>
        </w:rPr>
      </w:pPr>
    </w:p>
    <w:p w14:paraId="4E353766" w14:textId="77777777" w:rsidR="00D93E73" w:rsidRPr="00D93E73" w:rsidRDefault="00D93E73" w:rsidP="00D93E73">
      <w:pPr>
        <w:pStyle w:val="Titre3"/>
        <w:rPr>
          <w:sz w:val="24"/>
          <w:szCs w:val="24"/>
        </w:rPr>
      </w:pPr>
      <w:r w:rsidRPr="00D93E73">
        <w:rPr>
          <w:sz w:val="24"/>
          <w:szCs w:val="24"/>
        </w:rPr>
        <w:t>SMS Assurance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640"/>
      </w:tblGrid>
      <w:tr w:rsidR="00D93E73" w:rsidRPr="00D93E73" w14:paraId="5DF033AE" w14:textId="77777777" w:rsidTr="00B61B50">
        <w:tc>
          <w:tcPr>
            <w:tcW w:w="8640" w:type="dxa"/>
            <w:shd w:val="clear" w:color="auto" w:fill="F2F2F2"/>
          </w:tcPr>
          <w:p w14:paraId="6A9B2BE7" w14:textId="77777777" w:rsidR="00D93E73" w:rsidRPr="00D93E73" w:rsidRDefault="00D93E73" w:rsidP="00B61B50">
            <w:pPr>
              <w:rPr>
                <w:sz w:val="24"/>
                <w:szCs w:val="24"/>
              </w:rPr>
            </w:pPr>
            <w:r w:rsidRPr="00D93E73">
              <w:rPr>
                <w:sz w:val="24"/>
                <w:szCs w:val="24"/>
              </w:rPr>
              <w:t>📶 18:07        🔋 63%</w:t>
            </w:r>
          </w:p>
        </w:tc>
      </w:tr>
      <w:tr w:rsidR="00D93E73" w:rsidRPr="008A3725" w14:paraId="630D4EFD" w14:textId="77777777" w:rsidTr="00B61B50">
        <w:tc>
          <w:tcPr>
            <w:tcW w:w="8640" w:type="dxa"/>
            <w:shd w:val="clear" w:color="auto" w:fill="F2F2F2"/>
          </w:tcPr>
          <w:p w14:paraId="62FB703A" w14:textId="77777777" w:rsidR="00D93E73" w:rsidRPr="00D93E73" w:rsidRDefault="00D93E73" w:rsidP="00B61B50">
            <w:pPr>
              <w:rPr>
                <w:sz w:val="24"/>
                <w:szCs w:val="24"/>
                <w:lang w:val="fr-BE"/>
              </w:rPr>
            </w:pPr>
            <w:r w:rsidRPr="00D93E73">
              <w:rPr>
                <w:sz w:val="24"/>
                <w:szCs w:val="24"/>
                <w:lang w:val="fr-BE"/>
              </w:rPr>
              <w:t>Mutuelle : Mise à jour dossier obligatoire sous 24h.</w:t>
            </w:r>
          </w:p>
        </w:tc>
      </w:tr>
      <w:tr w:rsidR="00D93E73" w:rsidRPr="00D93E73" w14:paraId="5243AD83" w14:textId="77777777" w:rsidTr="00B61B50">
        <w:tc>
          <w:tcPr>
            <w:tcW w:w="8640" w:type="dxa"/>
            <w:shd w:val="clear" w:color="auto" w:fill="F2F2F2"/>
          </w:tcPr>
          <w:p w14:paraId="109C2BA9" w14:textId="77777777" w:rsidR="00D93E73" w:rsidRPr="00D93E73" w:rsidRDefault="00D93E73" w:rsidP="00B61B50">
            <w:pPr>
              <w:rPr>
                <w:sz w:val="24"/>
                <w:szCs w:val="24"/>
              </w:rPr>
            </w:pPr>
            <w:r w:rsidRPr="00D93E73">
              <w:rPr>
                <w:sz w:val="24"/>
                <w:szCs w:val="24"/>
              </w:rPr>
              <w:t>———————————————</w:t>
            </w:r>
          </w:p>
        </w:tc>
      </w:tr>
    </w:tbl>
    <w:p w14:paraId="0964607F" w14:textId="77777777" w:rsidR="00D93E73" w:rsidRPr="00D93E73" w:rsidRDefault="00D93E73" w:rsidP="00D93E73">
      <w:pPr>
        <w:rPr>
          <w:sz w:val="24"/>
          <w:szCs w:val="24"/>
        </w:rPr>
      </w:pPr>
      <w:r w:rsidRPr="00D93E73">
        <w:rPr>
          <w:sz w:val="24"/>
          <w:szCs w:val="24"/>
        </w:rPr>
        <w:t>Ce qu’il se passe :</w:t>
      </w:r>
    </w:p>
    <w:p w14:paraId="6AD69CCF" w14:textId="77777777" w:rsidR="00D93E73" w:rsidRPr="00D93E73" w:rsidRDefault="00D93E73" w:rsidP="00D93E73">
      <w:pPr>
        <w:rPr>
          <w:sz w:val="24"/>
          <w:szCs w:val="24"/>
        </w:rPr>
      </w:pPr>
      <w:r w:rsidRPr="00D93E73">
        <w:rPr>
          <w:sz w:val="24"/>
          <w:szCs w:val="24"/>
        </w:rPr>
        <w:t>• Autorité administrative</w:t>
      </w:r>
      <w:r w:rsidRPr="00D93E73">
        <w:rPr>
          <w:sz w:val="24"/>
          <w:szCs w:val="24"/>
        </w:rPr>
        <w:br/>
        <w:t>• Délai court</w:t>
      </w:r>
    </w:p>
    <w:p w14:paraId="464AA5A3" w14:textId="77777777" w:rsidR="00D93E73" w:rsidRPr="00D93E73" w:rsidRDefault="00D93E73" w:rsidP="00D93E73">
      <w:pPr>
        <w:rPr>
          <w:sz w:val="24"/>
          <w:szCs w:val="24"/>
        </w:rPr>
      </w:pPr>
      <w:r w:rsidRPr="00D93E73">
        <w:rPr>
          <w:sz w:val="24"/>
          <w:szCs w:val="24"/>
        </w:rPr>
        <w:t>Que faire concrètement :</w:t>
      </w:r>
    </w:p>
    <w:p w14:paraId="38C1428B" w14:textId="41E634BA" w:rsidR="00D93E73" w:rsidRPr="00D93E73" w:rsidRDefault="00D93E73" w:rsidP="00D93E73">
      <w:pPr>
        <w:pStyle w:val="Paragraphedeliste"/>
        <w:numPr>
          <w:ilvl w:val="0"/>
          <w:numId w:val="37"/>
        </w:numPr>
        <w:rPr>
          <w:sz w:val="24"/>
          <w:szCs w:val="24"/>
        </w:rPr>
      </w:pPr>
      <w:r w:rsidRPr="00D93E73">
        <w:rPr>
          <w:sz w:val="24"/>
          <w:szCs w:val="24"/>
        </w:rPr>
        <w:t xml:space="preserve">Vérifier via espace personnel </w:t>
      </w:r>
      <w:r>
        <w:rPr>
          <w:sz w:val="24"/>
          <w:szCs w:val="24"/>
        </w:rPr>
        <w:t>official</w:t>
      </w:r>
    </w:p>
    <w:p w14:paraId="60600BF4" w14:textId="095E26A6" w:rsidR="00D93E73" w:rsidRPr="00D93E73" w:rsidRDefault="00D93E73" w:rsidP="00416C21">
      <w:pPr>
        <w:pStyle w:val="Paragraphedeliste"/>
        <w:numPr>
          <w:ilvl w:val="0"/>
          <w:numId w:val="37"/>
        </w:numPr>
        <w:rPr>
          <w:rFonts w:asciiTheme="majorHAnsi" w:eastAsiaTheme="majorEastAsia" w:hAnsiTheme="majorHAnsi" w:cstheme="majorBidi"/>
          <w:sz w:val="24"/>
          <w:szCs w:val="24"/>
          <w:lang w:val="fr-BE"/>
        </w:rPr>
      </w:pPr>
      <w:r w:rsidRPr="00D93E73">
        <w:rPr>
          <w:sz w:val="24"/>
          <w:szCs w:val="24"/>
          <w:lang w:val="fr-BE"/>
        </w:rPr>
        <w:t>Contacter votre Mutuelle par téléphone</w:t>
      </w:r>
    </w:p>
    <w:p w14:paraId="3A66E03F" w14:textId="77777777" w:rsidR="00416C21" w:rsidRPr="00416C21" w:rsidRDefault="00416C21" w:rsidP="00416C21">
      <w:pPr>
        <w:rPr>
          <w:rFonts w:asciiTheme="majorHAnsi" w:eastAsiaTheme="majorEastAsia" w:hAnsiTheme="majorHAnsi" w:cstheme="majorBidi"/>
          <w:sz w:val="24"/>
          <w:szCs w:val="24"/>
          <w:lang w:val="fr-BE"/>
        </w:rPr>
      </w:pPr>
      <w:r w:rsidRPr="00416C21">
        <w:rPr>
          <w:rFonts w:asciiTheme="majorHAnsi" w:eastAsiaTheme="majorEastAsia" w:hAnsiTheme="majorHAnsi" w:cstheme="majorBidi"/>
          <w:sz w:val="24"/>
          <w:szCs w:val="24"/>
          <w:u w:val="single"/>
          <w:lang w:val="fr-BE"/>
        </w:rPr>
        <w:t>Ce qu’il faut retenir</w:t>
      </w:r>
      <w:r w:rsidRPr="00416C21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 :</w:t>
      </w:r>
      <w:r w:rsidRPr="00416C21">
        <w:rPr>
          <w:rFonts w:asciiTheme="majorHAnsi" w:eastAsiaTheme="majorEastAsia" w:hAnsiTheme="majorHAnsi" w:cstheme="majorBidi"/>
          <w:sz w:val="24"/>
          <w:szCs w:val="24"/>
          <w:lang w:val="fr-BE"/>
        </w:rPr>
        <w:br/>
      </w:r>
      <w:r w:rsidRPr="00416C21">
        <w:rPr>
          <w:rFonts w:ascii="Segoe UI Emoji" w:eastAsiaTheme="majorEastAsia" w:hAnsi="Segoe UI Emoji" w:cs="Segoe UI Emoji"/>
          <w:sz w:val="24"/>
          <w:szCs w:val="24"/>
          <w:lang w:val="fr-BE"/>
        </w:rPr>
        <w:t>👉</w:t>
      </w:r>
      <w:r w:rsidRPr="00416C21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 Les arnaques jouent souvent sur l’urgence ou la peur</w:t>
      </w:r>
      <w:r w:rsidRPr="00416C21">
        <w:rPr>
          <w:rFonts w:asciiTheme="majorHAnsi" w:eastAsiaTheme="majorEastAsia" w:hAnsiTheme="majorHAnsi" w:cstheme="majorBidi"/>
          <w:sz w:val="24"/>
          <w:szCs w:val="24"/>
          <w:lang w:val="fr-BE"/>
        </w:rPr>
        <w:br/>
      </w:r>
      <w:r w:rsidRPr="00416C21">
        <w:rPr>
          <w:rFonts w:ascii="Segoe UI Emoji" w:eastAsiaTheme="majorEastAsia" w:hAnsi="Segoe UI Emoji" w:cs="Segoe UI Emoji"/>
          <w:sz w:val="24"/>
          <w:szCs w:val="24"/>
          <w:lang w:val="fr-BE"/>
        </w:rPr>
        <w:t>👉</w:t>
      </w:r>
      <w:r w:rsidRPr="00416C21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 Une banque ou un service officiel ne demande jamais vos codes par message</w:t>
      </w:r>
    </w:p>
    <w:p w14:paraId="17B59B71" w14:textId="77777777" w:rsidR="00416C21" w:rsidRPr="00416C21" w:rsidRDefault="00416C21" w:rsidP="00416C21">
      <w:pPr>
        <w:rPr>
          <w:rFonts w:asciiTheme="majorHAnsi" w:eastAsiaTheme="majorEastAsia" w:hAnsiTheme="majorHAnsi" w:cstheme="majorBidi"/>
          <w:sz w:val="24"/>
          <w:szCs w:val="24"/>
          <w:lang w:val="fr-BE"/>
        </w:rPr>
      </w:pPr>
      <w:r w:rsidRPr="00416C21">
        <w:rPr>
          <w:rFonts w:ascii="Segoe UI Emoji" w:eastAsiaTheme="majorEastAsia" w:hAnsi="Segoe UI Emoji" w:cs="Segoe UI Emoji"/>
          <w:sz w:val="24"/>
          <w:szCs w:val="24"/>
          <w:lang w:val="fr-BE"/>
        </w:rPr>
        <w:t>⚠️</w:t>
      </w:r>
      <w:r w:rsidRPr="00416C21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 </w:t>
      </w:r>
      <w:r w:rsidRPr="00416C21">
        <w:rPr>
          <w:rFonts w:asciiTheme="majorHAnsi" w:eastAsiaTheme="majorEastAsia" w:hAnsiTheme="majorHAnsi" w:cstheme="majorBidi"/>
          <w:sz w:val="24"/>
          <w:szCs w:val="24"/>
          <w:u w:val="single"/>
          <w:lang w:val="fr-BE"/>
        </w:rPr>
        <w:t>Erreur fréquente</w:t>
      </w:r>
      <w:r w:rsidRPr="00416C21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 :</w:t>
      </w:r>
      <w:r w:rsidRPr="00416C21">
        <w:rPr>
          <w:rFonts w:asciiTheme="majorHAnsi" w:eastAsiaTheme="majorEastAsia" w:hAnsiTheme="majorHAnsi" w:cstheme="majorBidi"/>
          <w:sz w:val="24"/>
          <w:szCs w:val="24"/>
          <w:lang w:val="fr-BE"/>
        </w:rPr>
        <w:br/>
        <w:t>Cliquer trop vite sans vérifier</w:t>
      </w:r>
      <w:r w:rsidRPr="00416C21">
        <w:rPr>
          <w:rFonts w:asciiTheme="majorHAnsi" w:eastAsiaTheme="majorEastAsia" w:hAnsiTheme="majorHAnsi" w:cstheme="majorBidi"/>
          <w:sz w:val="24"/>
          <w:szCs w:val="24"/>
          <w:lang w:val="fr-BE"/>
        </w:rPr>
        <w:br/>
      </w:r>
      <w:r w:rsidRPr="00416C21">
        <w:rPr>
          <w:rFonts w:ascii="Segoe UI Emoji" w:eastAsiaTheme="majorEastAsia" w:hAnsi="Segoe UI Emoji" w:cs="Segoe UI Emoji"/>
          <w:sz w:val="24"/>
          <w:szCs w:val="24"/>
          <w:lang w:val="fr-BE"/>
        </w:rPr>
        <w:t>👉</w:t>
      </w:r>
      <w:r w:rsidRPr="00416C21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 Une fois les informations données, il est souvent trop tard</w:t>
      </w:r>
    </w:p>
    <w:p w14:paraId="2D190DA0" w14:textId="77777777" w:rsidR="00416C21" w:rsidRPr="00416C21" w:rsidRDefault="00416C21" w:rsidP="00416C21">
      <w:pPr>
        <w:rPr>
          <w:rFonts w:asciiTheme="majorHAnsi" w:eastAsiaTheme="majorEastAsia" w:hAnsiTheme="majorHAnsi" w:cstheme="majorBidi"/>
          <w:sz w:val="24"/>
          <w:szCs w:val="24"/>
          <w:lang w:val="fr-BE"/>
        </w:rPr>
      </w:pPr>
      <w:r w:rsidRPr="00416C21">
        <w:rPr>
          <w:rFonts w:ascii="Segoe UI Symbol" w:eastAsiaTheme="majorEastAsia" w:hAnsi="Segoe UI Symbol" w:cs="Segoe UI Symbol"/>
          <w:sz w:val="24"/>
          <w:szCs w:val="24"/>
          <w:lang w:val="fr-BE"/>
        </w:rPr>
        <w:t>✔</w:t>
      </w:r>
      <w:r w:rsidRPr="00416C21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 </w:t>
      </w:r>
      <w:r w:rsidRPr="00416C21">
        <w:rPr>
          <w:rFonts w:asciiTheme="majorHAnsi" w:eastAsiaTheme="majorEastAsia" w:hAnsiTheme="majorHAnsi" w:cstheme="majorBidi"/>
          <w:sz w:val="24"/>
          <w:szCs w:val="24"/>
          <w:u w:val="single"/>
          <w:lang w:val="fr-BE"/>
        </w:rPr>
        <w:t>Conseil pratique</w:t>
      </w:r>
      <w:r w:rsidRPr="00416C21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 :</w:t>
      </w:r>
      <w:r w:rsidRPr="00416C21">
        <w:rPr>
          <w:rFonts w:asciiTheme="majorHAnsi" w:eastAsiaTheme="majorEastAsia" w:hAnsiTheme="majorHAnsi" w:cstheme="majorBidi"/>
          <w:sz w:val="24"/>
          <w:szCs w:val="24"/>
          <w:lang w:val="fr-BE"/>
        </w:rPr>
        <w:br/>
      </w:r>
      <w:r w:rsidRPr="00416C21">
        <w:rPr>
          <w:rFonts w:ascii="Segoe UI Emoji" w:eastAsiaTheme="majorEastAsia" w:hAnsi="Segoe UI Emoji" w:cs="Segoe UI Emoji"/>
          <w:sz w:val="24"/>
          <w:szCs w:val="24"/>
          <w:lang w:val="fr-BE"/>
        </w:rPr>
        <w:t>👉</w:t>
      </w:r>
      <w:r w:rsidRPr="00416C21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 Ne jamais cliquer sur un lien suspect</w:t>
      </w:r>
      <w:r w:rsidRPr="00416C21">
        <w:rPr>
          <w:rFonts w:asciiTheme="majorHAnsi" w:eastAsiaTheme="majorEastAsia" w:hAnsiTheme="majorHAnsi" w:cstheme="majorBidi"/>
          <w:sz w:val="24"/>
          <w:szCs w:val="24"/>
          <w:lang w:val="fr-BE"/>
        </w:rPr>
        <w:br/>
      </w:r>
      <w:r w:rsidRPr="00416C21">
        <w:rPr>
          <w:rFonts w:ascii="Segoe UI Emoji" w:eastAsiaTheme="majorEastAsia" w:hAnsi="Segoe UI Emoji" w:cs="Segoe UI Emoji"/>
          <w:sz w:val="24"/>
          <w:szCs w:val="24"/>
          <w:lang w:val="fr-BE"/>
        </w:rPr>
        <w:t>👉</w:t>
      </w:r>
      <w:r w:rsidRPr="00416C21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 Ne jamais communiquer ses codes ou mots de passe</w:t>
      </w:r>
      <w:r w:rsidRPr="00416C21">
        <w:rPr>
          <w:rFonts w:asciiTheme="majorHAnsi" w:eastAsiaTheme="majorEastAsia" w:hAnsiTheme="majorHAnsi" w:cstheme="majorBidi"/>
          <w:sz w:val="24"/>
          <w:szCs w:val="24"/>
          <w:lang w:val="fr-BE"/>
        </w:rPr>
        <w:br/>
      </w:r>
      <w:r w:rsidRPr="00416C21">
        <w:rPr>
          <w:rFonts w:ascii="Segoe UI Emoji" w:eastAsiaTheme="majorEastAsia" w:hAnsi="Segoe UI Emoji" w:cs="Segoe UI Emoji"/>
          <w:sz w:val="24"/>
          <w:szCs w:val="24"/>
          <w:lang w:val="fr-BE"/>
        </w:rPr>
        <w:t>👉</w:t>
      </w:r>
      <w:r w:rsidRPr="00416C21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 En cas de doute, contacter directement l’organisme officiel</w:t>
      </w:r>
    </w:p>
    <w:p w14:paraId="352C8938" w14:textId="77777777" w:rsidR="00416C21" w:rsidRDefault="00416C21" w:rsidP="00416C21">
      <w:pPr>
        <w:rPr>
          <w:rFonts w:asciiTheme="majorHAnsi" w:eastAsiaTheme="majorEastAsia" w:hAnsiTheme="majorHAnsi" w:cstheme="majorBidi"/>
          <w:sz w:val="24"/>
          <w:szCs w:val="24"/>
          <w:lang w:val="fr-BE"/>
        </w:rPr>
      </w:pPr>
      <w:r w:rsidRPr="00416C21">
        <w:rPr>
          <w:rFonts w:ascii="Segoe UI Emoji" w:eastAsiaTheme="majorEastAsia" w:hAnsi="Segoe UI Emoji" w:cs="Segoe UI Emoji"/>
          <w:sz w:val="24"/>
          <w:szCs w:val="24"/>
          <w:lang w:val="fr-BE"/>
        </w:rPr>
        <w:t>👉</w:t>
      </w:r>
      <w:r w:rsidRPr="00416C21">
        <w:rPr>
          <w:rFonts w:asciiTheme="majorHAnsi" w:eastAsiaTheme="majorEastAsia" w:hAnsiTheme="majorHAnsi" w:cstheme="majorBidi"/>
          <w:sz w:val="24"/>
          <w:szCs w:val="24"/>
          <w:lang w:val="fr-BE"/>
        </w:rPr>
        <w:t xml:space="preserve"> Si un message vous met la pression, prenez le temps de vérifier : c’est souvent une arnaque</w:t>
      </w:r>
    </w:p>
    <w:p w14:paraId="24599B63" w14:textId="77777777" w:rsidR="00416C21" w:rsidRPr="00416C21" w:rsidRDefault="00416C21" w:rsidP="00416C21">
      <w:pPr>
        <w:rPr>
          <w:rFonts w:asciiTheme="majorHAnsi" w:eastAsiaTheme="majorEastAsia" w:hAnsiTheme="majorHAnsi" w:cstheme="majorBidi"/>
          <w:sz w:val="24"/>
          <w:szCs w:val="24"/>
          <w:lang w:val="fr-BE"/>
        </w:rPr>
      </w:pPr>
    </w:p>
    <w:p w14:paraId="4D69D708" w14:textId="77777777" w:rsidR="00462241" w:rsidRDefault="00462241" w:rsidP="00462241">
      <w:pPr>
        <w:rPr>
          <w:rFonts w:asciiTheme="majorHAnsi" w:eastAsiaTheme="majorEastAsia" w:hAnsiTheme="majorHAnsi" w:cstheme="majorBidi"/>
          <w:sz w:val="24"/>
          <w:szCs w:val="24"/>
          <w:lang w:val="fr-BE"/>
        </w:rPr>
      </w:pPr>
    </w:p>
    <w:p w14:paraId="50DB8C9E" w14:textId="77777777" w:rsidR="00462241" w:rsidRPr="00416C21" w:rsidRDefault="005B2B75" w:rsidP="00416C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color w:val="365F91" w:themeColor="accent1" w:themeShade="BF"/>
          <w:szCs w:val="28"/>
          <w:lang w:val="fr-BE"/>
        </w:rPr>
      </w:pPr>
      <w:r w:rsidRPr="00416C21">
        <w:rPr>
          <w:b/>
          <w:bCs/>
          <w:color w:val="365F91" w:themeColor="accent1" w:themeShade="BF"/>
          <w:szCs w:val="28"/>
          <w:lang w:val="fr-BE"/>
        </w:rPr>
        <w:t>Utiliser un compte bancaire</w:t>
      </w:r>
    </w:p>
    <w:p w14:paraId="327D226D" w14:textId="77777777" w:rsidR="00416C21" w:rsidRDefault="005B2B75" w:rsidP="00462241">
      <w:pPr>
        <w:rPr>
          <w:sz w:val="24"/>
          <w:szCs w:val="24"/>
          <w:lang w:val="fr-BE"/>
        </w:rPr>
      </w:pPr>
      <w:r w:rsidRPr="00D41C45">
        <w:rPr>
          <w:sz w:val="24"/>
          <w:szCs w:val="24"/>
          <w:lang w:val="fr-BE"/>
        </w:rPr>
        <w:t xml:space="preserve">Un compte bancaire permet de recevoir de l’argent, payer des factures et suivre ses dépenses. </w:t>
      </w:r>
    </w:p>
    <w:p w14:paraId="0572C321" w14:textId="042249FD" w:rsidR="00462241" w:rsidRDefault="005B2B75" w:rsidP="00462241">
      <w:pPr>
        <w:rPr>
          <w:sz w:val="24"/>
          <w:szCs w:val="24"/>
          <w:lang w:val="fr-BE"/>
        </w:rPr>
      </w:pPr>
      <w:r w:rsidRPr="00D41C45">
        <w:rPr>
          <w:rFonts w:ascii="Segoe UI Emoji" w:hAnsi="Segoe UI Emoji" w:cs="Segoe UI Emoji"/>
          <w:sz w:val="24"/>
          <w:szCs w:val="24"/>
          <w:lang w:val="fr-BE"/>
        </w:rPr>
        <w:t>👉</w:t>
      </w:r>
      <w:r w:rsidRPr="00D41C45">
        <w:rPr>
          <w:sz w:val="24"/>
          <w:szCs w:val="24"/>
          <w:lang w:val="fr-BE"/>
        </w:rPr>
        <w:t xml:space="preserve"> C’est un outil essentiel pour gérer son argent au quotidien.</w:t>
      </w:r>
    </w:p>
    <w:p w14:paraId="4801180D" w14:textId="77777777" w:rsidR="00462241" w:rsidRDefault="005B2B75" w:rsidP="00462241">
      <w:pPr>
        <w:rPr>
          <w:sz w:val="24"/>
          <w:szCs w:val="24"/>
          <w:lang w:val="fr-BE"/>
        </w:rPr>
      </w:pPr>
      <w:r w:rsidRPr="00D41C45">
        <w:rPr>
          <w:sz w:val="24"/>
          <w:szCs w:val="24"/>
          <w:lang w:val="fr-BE"/>
        </w:rPr>
        <w:t>À quoi sert un compte bancaire ?</w:t>
      </w:r>
    </w:p>
    <w:p w14:paraId="52A636B5" w14:textId="77777777" w:rsidR="00462241" w:rsidRDefault="005B2B75" w:rsidP="00462241">
      <w:pPr>
        <w:rPr>
          <w:sz w:val="24"/>
          <w:szCs w:val="24"/>
          <w:lang w:val="fr-BE"/>
        </w:rPr>
      </w:pPr>
      <w:r w:rsidRPr="00D41C45">
        <w:rPr>
          <w:sz w:val="24"/>
          <w:szCs w:val="24"/>
          <w:lang w:val="fr-BE"/>
        </w:rPr>
        <w:t xml:space="preserve">Recevoir un salaire ou des allocations </w:t>
      </w:r>
    </w:p>
    <w:p w14:paraId="6CC20D84" w14:textId="77777777" w:rsidR="00462241" w:rsidRDefault="005B2B75" w:rsidP="00462241">
      <w:pPr>
        <w:rPr>
          <w:sz w:val="24"/>
          <w:szCs w:val="24"/>
          <w:lang w:val="fr-BE"/>
        </w:rPr>
      </w:pPr>
      <w:r w:rsidRPr="00D41C45">
        <w:rPr>
          <w:sz w:val="24"/>
          <w:szCs w:val="24"/>
          <w:lang w:val="fr-BE"/>
        </w:rPr>
        <w:t xml:space="preserve">Payer des factures (loyer, énergie…) </w:t>
      </w:r>
    </w:p>
    <w:p w14:paraId="08D5C3A9" w14:textId="77777777" w:rsidR="00462241" w:rsidRDefault="005B2B75" w:rsidP="00462241">
      <w:pPr>
        <w:rPr>
          <w:sz w:val="24"/>
          <w:szCs w:val="24"/>
          <w:lang w:val="fr-BE"/>
        </w:rPr>
      </w:pPr>
      <w:r w:rsidRPr="00D41C45">
        <w:rPr>
          <w:sz w:val="24"/>
          <w:szCs w:val="24"/>
          <w:lang w:val="fr-BE"/>
        </w:rPr>
        <w:t xml:space="preserve">Faire des paiements (carte, virements…) </w:t>
      </w:r>
    </w:p>
    <w:p w14:paraId="00988EF6" w14:textId="77777777" w:rsidR="00462241" w:rsidRDefault="005B2B75" w:rsidP="00462241">
      <w:pPr>
        <w:rPr>
          <w:sz w:val="24"/>
          <w:szCs w:val="24"/>
          <w:lang w:val="fr-BE"/>
        </w:rPr>
      </w:pPr>
      <w:r w:rsidRPr="00D41C45">
        <w:rPr>
          <w:sz w:val="24"/>
          <w:szCs w:val="24"/>
          <w:lang w:val="fr-BE"/>
        </w:rPr>
        <w:t xml:space="preserve">Suivre son solde et ses dépenses </w:t>
      </w:r>
    </w:p>
    <w:p w14:paraId="48490294" w14:textId="77777777" w:rsidR="00462241" w:rsidRDefault="005B2B75" w:rsidP="00462241">
      <w:pPr>
        <w:rPr>
          <w:sz w:val="24"/>
          <w:szCs w:val="24"/>
          <w:lang w:val="fr-BE"/>
        </w:rPr>
      </w:pPr>
      <w:r w:rsidRPr="00462241">
        <w:rPr>
          <w:sz w:val="24"/>
          <w:szCs w:val="24"/>
          <w:u w:val="single"/>
          <w:lang w:val="fr-BE"/>
        </w:rPr>
        <w:t>Exemple concret</w:t>
      </w:r>
      <w:r w:rsidR="00462241">
        <w:rPr>
          <w:sz w:val="24"/>
          <w:szCs w:val="24"/>
          <w:lang w:val="fr-BE"/>
        </w:rPr>
        <w:t xml:space="preserve"> : </w:t>
      </w:r>
    </w:p>
    <w:p w14:paraId="14B9913A" w14:textId="77777777" w:rsidR="00462241" w:rsidRDefault="005B2B75" w:rsidP="00462241">
      <w:pPr>
        <w:rPr>
          <w:sz w:val="24"/>
          <w:szCs w:val="24"/>
          <w:lang w:val="fr-BE"/>
        </w:rPr>
      </w:pPr>
      <w:r w:rsidRPr="00D41C45">
        <w:rPr>
          <w:sz w:val="24"/>
          <w:szCs w:val="24"/>
          <w:lang w:val="fr-BE"/>
        </w:rPr>
        <w:t>Thomas reçoit ses allocations sur son compte.</w:t>
      </w:r>
      <w:r w:rsidRPr="00D41C45">
        <w:rPr>
          <w:sz w:val="24"/>
          <w:szCs w:val="24"/>
          <w:lang w:val="fr-BE"/>
        </w:rPr>
        <w:br/>
        <w:t>Il paie son loyer et ses factures par virement.</w:t>
      </w:r>
      <w:r w:rsidRPr="00D41C45">
        <w:rPr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sz w:val="24"/>
          <w:szCs w:val="24"/>
          <w:lang w:val="fr-BE"/>
        </w:rPr>
        <w:t>👉</w:t>
      </w:r>
      <w:r w:rsidRPr="00D41C45">
        <w:rPr>
          <w:sz w:val="24"/>
          <w:szCs w:val="24"/>
          <w:lang w:val="fr-BE"/>
        </w:rPr>
        <w:t xml:space="preserve"> Il peut voir à tout moment combien il lui reste.</w:t>
      </w:r>
    </w:p>
    <w:p w14:paraId="3BF71D89" w14:textId="77777777" w:rsidR="00462241" w:rsidRDefault="005B2B75" w:rsidP="00462241">
      <w:pPr>
        <w:rPr>
          <w:sz w:val="24"/>
          <w:szCs w:val="24"/>
          <w:lang w:val="fr-BE"/>
        </w:rPr>
      </w:pPr>
      <w:r w:rsidRPr="00462241">
        <w:rPr>
          <w:sz w:val="24"/>
          <w:szCs w:val="24"/>
          <w:u w:val="single"/>
          <w:lang w:val="fr-BE"/>
        </w:rPr>
        <w:t>Ce qu’il faut retenir</w:t>
      </w:r>
      <w:r w:rsidR="00462241">
        <w:rPr>
          <w:sz w:val="24"/>
          <w:szCs w:val="24"/>
          <w:lang w:val="fr-BE"/>
        </w:rPr>
        <w:t xml:space="preserve"> : </w:t>
      </w:r>
    </w:p>
    <w:p w14:paraId="18CEC0D8" w14:textId="2370DDBB" w:rsidR="005B2B75" w:rsidRPr="00D41C45" w:rsidRDefault="005B2B75" w:rsidP="00462241">
      <w:pPr>
        <w:rPr>
          <w:b/>
          <w:bCs/>
          <w:sz w:val="24"/>
          <w:szCs w:val="24"/>
          <w:lang w:val="fr-BE"/>
        </w:rPr>
      </w:pPr>
      <w:r w:rsidRPr="00D41C45">
        <w:rPr>
          <w:rFonts w:ascii="Segoe UI Emoji" w:hAnsi="Segoe UI Emoji" w:cs="Segoe UI Emoji"/>
          <w:sz w:val="24"/>
          <w:szCs w:val="24"/>
          <w:lang w:val="fr-BE"/>
        </w:rPr>
        <w:t>👉</w:t>
      </w:r>
      <w:r w:rsidRPr="00D41C45">
        <w:rPr>
          <w:sz w:val="24"/>
          <w:szCs w:val="24"/>
          <w:lang w:val="fr-BE"/>
        </w:rPr>
        <w:t xml:space="preserve"> Le compte bancaire permet de garder une trace de toutes les entrées et sorties d’argent</w:t>
      </w:r>
      <w:r w:rsidRPr="00D41C45">
        <w:rPr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sz w:val="24"/>
          <w:szCs w:val="24"/>
          <w:lang w:val="fr-BE"/>
        </w:rPr>
        <w:t>👉</w:t>
      </w:r>
      <w:r w:rsidRPr="00D41C45">
        <w:rPr>
          <w:sz w:val="24"/>
          <w:szCs w:val="24"/>
          <w:lang w:val="fr-BE"/>
        </w:rPr>
        <w:t xml:space="preserve"> Il aide à mieux gérer son budget</w:t>
      </w:r>
    </w:p>
    <w:p w14:paraId="26E59418" w14:textId="77777777" w:rsidR="000C511E" w:rsidRDefault="005B2B75" w:rsidP="005B2B75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lastRenderedPageBreak/>
        <w:t>⚠️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</w:t>
      </w:r>
      <w:r w:rsidRPr="00462241">
        <w:rPr>
          <w:b w:val="0"/>
          <w:bCs w:val="0"/>
          <w:color w:val="auto"/>
          <w:sz w:val="24"/>
          <w:szCs w:val="24"/>
          <w:u w:val="single"/>
          <w:lang w:val="fr-BE"/>
        </w:rPr>
        <w:t>Erreur fréquente</w:t>
      </w:r>
      <w:r w:rsidR="00462241">
        <w:rPr>
          <w:b w:val="0"/>
          <w:bCs w:val="0"/>
          <w:color w:val="auto"/>
          <w:sz w:val="24"/>
          <w:szCs w:val="24"/>
          <w:lang w:val="fr-BE"/>
        </w:rPr>
        <w:t xml:space="preserve"> : </w:t>
      </w:r>
    </w:p>
    <w:p w14:paraId="09D49AF6" w14:textId="7C06AB46" w:rsidR="005B2B75" w:rsidRPr="00D41C45" w:rsidRDefault="005B2B75" w:rsidP="005B2B75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b w:val="0"/>
          <w:bCs w:val="0"/>
          <w:color w:val="auto"/>
          <w:sz w:val="24"/>
          <w:szCs w:val="24"/>
          <w:lang w:val="fr-BE"/>
        </w:rPr>
        <w:t>Ne pas consulter son compte régulièrement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👉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On peut dépasser son budget sans s’en rendre compte</w:t>
      </w:r>
    </w:p>
    <w:p w14:paraId="3C49756E" w14:textId="5B7D1F54" w:rsidR="005B2B75" w:rsidRPr="00D41C45" w:rsidRDefault="005B2B75" w:rsidP="005B2B75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rFonts w:ascii="Segoe UI Symbol" w:hAnsi="Segoe UI Symbol" w:cs="Segoe UI Symbol"/>
          <w:b w:val="0"/>
          <w:bCs w:val="0"/>
          <w:color w:val="auto"/>
          <w:sz w:val="24"/>
          <w:szCs w:val="24"/>
          <w:lang w:val="fr-BE"/>
        </w:rPr>
        <w:t>✔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</w:t>
      </w:r>
      <w:r w:rsidRPr="00462241">
        <w:rPr>
          <w:b w:val="0"/>
          <w:bCs w:val="0"/>
          <w:color w:val="auto"/>
          <w:sz w:val="24"/>
          <w:szCs w:val="24"/>
          <w:u w:val="single"/>
          <w:lang w:val="fr-BE"/>
        </w:rPr>
        <w:t>Conseil pratique</w:t>
      </w:r>
      <w:r w:rsidR="00462241">
        <w:rPr>
          <w:b w:val="0"/>
          <w:bCs w:val="0"/>
          <w:color w:val="auto"/>
          <w:sz w:val="24"/>
          <w:szCs w:val="24"/>
          <w:lang w:val="fr-BE"/>
        </w:rPr>
        <w:t xml:space="preserve"> : </w:t>
      </w:r>
    </w:p>
    <w:p w14:paraId="6027FB04" w14:textId="77777777" w:rsidR="000C511E" w:rsidRDefault="005B2B75" w:rsidP="00416C21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👉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Vérifier son compte plusieurs fois par semaine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👉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Regarder le solde avant de faire une dépense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👉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Activer les notifications si </w:t>
      </w:r>
      <w:r w:rsidR="00462241">
        <w:rPr>
          <w:b w:val="0"/>
          <w:bCs w:val="0"/>
          <w:color w:val="auto"/>
          <w:sz w:val="24"/>
          <w:szCs w:val="24"/>
          <w:lang w:val="fr-BE"/>
        </w:rPr>
        <w:t xml:space="preserve">cela est 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>possible</w:t>
      </w:r>
    </w:p>
    <w:p w14:paraId="2383C34C" w14:textId="68BAC517" w:rsidR="00416C21" w:rsidRPr="000C511E" w:rsidRDefault="005B2B75" w:rsidP="00416C21">
      <w:pPr>
        <w:pStyle w:val="Titre1"/>
        <w:rPr>
          <w:lang w:val="fr-BE"/>
        </w:rPr>
      </w:pPr>
      <w:r w:rsidRPr="000C511E">
        <w:rPr>
          <w:rFonts w:ascii="Segoe UI Emoji" w:hAnsi="Segoe UI Emoji" w:cs="Segoe UI Emoji"/>
          <w:color w:val="auto"/>
          <w:sz w:val="24"/>
          <w:szCs w:val="24"/>
          <w:lang w:val="fr-BE"/>
        </w:rPr>
        <w:t>👉</w:t>
      </w:r>
      <w:r w:rsidRPr="000C511E">
        <w:rPr>
          <w:color w:val="auto"/>
          <w:sz w:val="24"/>
          <w:szCs w:val="24"/>
          <w:lang w:val="fr-BE"/>
        </w:rPr>
        <w:t xml:space="preserve"> Mieux suivre son compte, c’est éviter les mauvaises surprises</w:t>
      </w:r>
    </w:p>
    <w:p w14:paraId="5E341BF7" w14:textId="77777777" w:rsidR="00416C21" w:rsidRDefault="00416C21" w:rsidP="005B2B75">
      <w:pPr>
        <w:pStyle w:val="Titre1"/>
        <w:rPr>
          <w:bdr w:val="single" w:sz="4" w:space="0" w:color="auto"/>
          <w:lang w:val="fr-BE"/>
        </w:rPr>
      </w:pPr>
    </w:p>
    <w:p w14:paraId="676ACC23" w14:textId="77777777" w:rsidR="00416C21" w:rsidRDefault="005B2B75" w:rsidP="005B2B75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416C21">
        <w:rPr>
          <w:bdr w:val="single" w:sz="4" w:space="0" w:color="auto"/>
          <w:lang w:val="fr-BE"/>
        </w:rPr>
        <w:t>Service bancaire de base</w:t>
      </w:r>
      <w:r w:rsidR="00462241" w:rsidRPr="00416C21">
        <w:rPr>
          <w:b w:val="0"/>
          <w:bCs w:val="0"/>
          <w:sz w:val="24"/>
          <w:szCs w:val="24"/>
          <w:bdr w:val="single" w:sz="4" w:space="0" w:color="auto"/>
          <w:lang w:val="fr-BE"/>
        </w:rPr>
        <w:t> </w:t>
      </w:r>
      <w:r w:rsidR="00462241">
        <w:rPr>
          <w:b w:val="0"/>
          <w:bCs w:val="0"/>
          <w:color w:val="auto"/>
          <w:sz w:val="24"/>
          <w:szCs w:val="24"/>
          <w:lang w:val="fr-BE"/>
        </w:rPr>
        <w:t xml:space="preserve"> </w:t>
      </w:r>
    </w:p>
    <w:p w14:paraId="78D7FBD8" w14:textId="798110B4" w:rsidR="00462241" w:rsidRDefault="005B2B75" w:rsidP="005B2B75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Le service bancaire de base permet d’avoir accès à un compte bancaire, même dans certaines situations difficiles. </w:t>
      </w:r>
    </w:p>
    <w:p w14:paraId="094E6889" w14:textId="6E7E282B" w:rsidR="005B2B75" w:rsidRPr="00D41C45" w:rsidRDefault="005B2B75" w:rsidP="005B2B75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👉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C’est un droit pour pouvoir gérer son argent.</w:t>
      </w:r>
    </w:p>
    <w:p w14:paraId="200D0798" w14:textId="395ABE23" w:rsidR="005B2B75" w:rsidRPr="00D41C45" w:rsidRDefault="005B2B75" w:rsidP="005B2B75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462241">
        <w:rPr>
          <w:b w:val="0"/>
          <w:bCs w:val="0"/>
          <w:color w:val="auto"/>
          <w:sz w:val="24"/>
          <w:szCs w:val="24"/>
          <w:u w:val="single"/>
          <w:lang w:val="fr-BE"/>
        </w:rPr>
        <w:t xml:space="preserve">À quoi sert </w:t>
      </w:r>
      <w:r w:rsidR="00462241" w:rsidRPr="00462241">
        <w:rPr>
          <w:b w:val="0"/>
          <w:bCs w:val="0"/>
          <w:color w:val="auto"/>
          <w:sz w:val="24"/>
          <w:szCs w:val="24"/>
          <w:u w:val="single"/>
          <w:lang w:val="fr-BE"/>
        </w:rPr>
        <w:t>un compte bancaire</w:t>
      </w:r>
      <w:r w:rsidR="00462241">
        <w:rPr>
          <w:b w:val="0"/>
          <w:bCs w:val="0"/>
          <w:color w:val="auto"/>
          <w:sz w:val="24"/>
          <w:szCs w:val="24"/>
          <w:lang w:val="fr-BE"/>
        </w:rPr>
        <w:t xml:space="preserve"> 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>?</w:t>
      </w:r>
    </w:p>
    <w:p w14:paraId="2EE9120F" w14:textId="77777777" w:rsidR="005B2B75" w:rsidRPr="00D41C45" w:rsidRDefault="005B2B75" w:rsidP="005B2B75">
      <w:pPr>
        <w:pStyle w:val="Titre1"/>
        <w:numPr>
          <w:ilvl w:val="0"/>
          <w:numId w:val="27"/>
        </w:numPr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Recevoir de l’argent (salaire, allocations…) </w:t>
      </w:r>
    </w:p>
    <w:p w14:paraId="3E6699FF" w14:textId="77777777" w:rsidR="005B2B75" w:rsidRPr="00D41C45" w:rsidRDefault="005B2B75" w:rsidP="005B2B75">
      <w:pPr>
        <w:pStyle w:val="Titre1"/>
        <w:numPr>
          <w:ilvl w:val="0"/>
          <w:numId w:val="27"/>
        </w:numPr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Payer des factures </w:t>
      </w:r>
    </w:p>
    <w:p w14:paraId="012EAF98" w14:textId="77777777" w:rsidR="005B2B75" w:rsidRPr="00D41C45" w:rsidRDefault="005B2B75" w:rsidP="005B2B75">
      <w:pPr>
        <w:pStyle w:val="Titre1"/>
        <w:numPr>
          <w:ilvl w:val="0"/>
          <w:numId w:val="27"/>
        </w:numPr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Utiliser une carte de paiement </w:t>
      </w:r>
    </w:p>
    <w:p w14:paraId="77131988" w14:textId="77777777" w:rsidR="005B2B75" w:rsidRPr="00D41C45" w:rsidRDefault="005B2B75" w:rsidP="005B2B75">
      <w:pPr>
        <w:pStyle w:val="Titre1"/>
        <w:numPr>
          <w:ilvl w:val="0"/>
          <w:numId w:val="27"/>
        </w:numPr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Faire des virements </w:t>
      </w:r>
    </w:p>
    <w:p w14:paraId="32C762E8" w14:textId="70BD23D6" w:rsidR="005B2B75" w:rsidRPr="00D41C45" w:rsidRDefault="005B2B75" w:rsidP="005B2B75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462241">
        <w:rPr>
          <w:b w:val="0"/>
          <w:bCs w:val="0"/>
          <w:color w:val="auto"/>
          <w:sz w:val="24"/>
          <w:szCs w:val="24"/>
          <w:u w:val="single"/>
          <w:lang w:val="fr-BE"/>
        </w:rPr>
        <w:lastRenderedPageBreak/>
        <w:t>Exemple concret</w:t>
      </w:r>
      <w:r w:rsidR="00462241">
        <w:rPr>
          <w:b w:val="0"/>
          <w:bCs w:val="0"/>
          <w:color w:val="auto"/>
          <w:sz w:val="24"/>
          <w:szCs w:val="24"/>
          <w:lang w:val="fr-BE"/>
        </w:rPr>
        <w:t xml:space="preserve"> : </w:t>
      </w:r>
    </w:p>
    <w:p w14:paraId="262A1DE6" w14:textId="4D5D1A73" w:rsidR="005B2B75" w:rsidRPr="00D41C45" w:rsidRDefault="005B2B75" w:rsidP="005B2B75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Ahmed a </w:t>
      </w:r>
      <w:r w:rsidR="00462241" w:rsidRPr="00D41C45">
        <w:rPr>
          <w:b w:val="0"/>
          <w:bCs w:val="0"/>
          <w:color w:val="auto"/>
          <w:sz w:val="24"/>
          <w:szCs w:val="24"/>
          <w:lang w:val="fr-BE"/>
        </w:rPr>
        <w:t>rencontré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des difficultés avec une banque et ne peut plus ouvrir de compte classique.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👉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Il peut demander un service bancaire de base pour continuer à recevoir son argent et payer ses dépenses.</w:t>
      </w:r>
    </w:p>
    <w:p w14:paraId="38C9BC33" w14:textId="28381654" w:rsidR="005B2B75" w:rsidRPr="00D41C45" w:rsidRDefault="005B2B75" w:rsidP="005B2B75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462241">
        <w:rPr>
          <w:b w:val="0"/>
          <w:bCs w:val="0"/>
          <w:color w:val="auto"/>
          <w:sz w:val="24"/>
          <w:szCs w:val="24"/>
          <w:u w:val="single"/>
          <w:lang w:val="fr-BE"/>
        </w:rPr>
        <w:t>Ce qu’il faut retenir</w:t>
      </w:r>
      <w:r w:rsidR="00462241">
        <w:rPr>
          <w:b w:val="0"/>
          <w:bCs w:val="0"/>
          <w:color w:val="auto"/>
          <w:sz w:val="24"/>
          <w:szCs w:val="24"/>
          <w:lang w:val="fr-BE"/>
        </w:rPr>
        <w:t xml:space="preserve"> : </w:t>
      </w:r>
    </w:p>
    <w:p w14:paraId="2E45BA7C" w14:textId="77777777" w:rsidR="005B2B75" w:rsidRPr="00D41C45" w:rsidRDefault="005B2B75" w:rsidP="005B2B75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👉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Tout le monde doit pouvoir avoir accès à un compte pour gérer son argent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👉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Ce service permet de garder une autonomie financière</w:t>
      </w:r>
    </w:p>
    <w:p w14:paraId="440FE53D" w14:textId="3DD1786A" w:rsidR="005B2B75" w:rsidRPr="00D41C45" w:rsidRDefault="005B2B75" w:rsidP="005B2B75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⚠️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</w:t>
      </w:r>
      <w:r w:rsidRPr="00462241">
        <w:rPr>
          <w:b w:val="0"/>
          <w:bCs w:val="0"/>
          <w:color w:val="auto"/>
          <w:sz w:val="24"/>
          <w:szCs w:val="24"/>
          <w:u w:val="single"/>
          <w:lang w:val="fr-BE"/>
        </w:rPr>
        <w:t>Erreur fréquente</w:t>
      </w:r>
      <w:r w:rsidR="00462241">
        <w:rPr>
          <w:b w:val="0"/>
          <w:bCs w:val="0"/>
          <w:color w:val="auto"/>
          <w:sz w:val="24"/>
          <w:szCs w:val="24"/>
          <w:lang w:val="fr-BE"/>
        </w:rPr>
        <w:t xml:space="preserve"> : </w:t>
      </w:r>
    </w:p>
    <w:p w14:paraId="30DA25DC" w14:textId="77777777" w:rsidR="005B2B75" w:rsidRPr="00D41C45" w:rsidRDefault="005B2B75" w:rsidP="005B2B75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b w:val="0"/>
          <w:bCs w:val="0"/>
          <w:color w:val="auto"/>
          <w:sz w:val="24"/>
          <w:szCs w:val="24"/>
          <w:lang w:val="fr-BE"/>
        </w:rPr>
        <w:t>Penser qu’on ne peut plus avoir de compte bancaire après un refus.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👉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Il existe des solutions comme le service bancaire de base.</w:t>
      </w:r>
    </w:p>
    <w:p w14:paraId="3BEB3473" w14:textId="7682DAC0" w:rsidR="005B2B75" w:rsidRPr="00D41C45" w:rsidRDefault="005B2B75" w:rsidP="005B2B75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rFonts w:ascii="Segoe UI Symbol" w:hAnsi="Segoe UI Symbol" w:cs="Segoe UI Symbol"/>
          <w:b w:val="0"/>
          <w:bCs w:val="0"/>
          <w:color w:val="auto"/>
          <w:sz w:val="24"/>
          <w:szCs w:val="24"/>
          <w:lang w:val="fr-BE"/>
        </w:rPr>
        <w:t>✔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</w:t>
      </w:r>
      <w:r w:rsidRPr="00462241">
        <w:rPr>
          <w:b w:val="0"/>
          <w:bCs w:val="0"/>
          <w:color w:val="auto"/>
          <w:sz w:val="24"/>
          <w:szCs w:val="24"/>
          <w:u w:val="single"/>
          <w:lang w:val="fr-BE"/>
        </w:rPr>
        <w:t>Conseil pratique</w:t>
      </w:r>
      <w:r w:rsidR="00462241">
        <w:rPr>
          <w:b w:val="0"/>
          <w:bCs w:val="0"/>
          <w:color w:val="auto"/>
          <w:sz w:val="24"/>
          <w:szCs w:val="24"/>
          <w:lang w:val="fr-BE"/>
        </w:rPr>
        <w:t xml:space="preserve"> : </w:t>
      </w:r>
    </w:p>
    <w:p w14:paraId="4947FD36" w14:textId="77777777" w:rsidR="005B2B75" w:rsidRPr="00D41C45" w:rsidRDefault="005B2B75" w:rsidP="005B2B75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👉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Se renseigner auprès d’une banque ou d’un travailleur social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👉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Demander explicitement le “service bancaire de base”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👉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Ne pas rester sans compte bancaire, cela complique beaucoup la gestion quotidienne</w:t>
      </w:r>
    </w:p>
    <w:p w14:paraId="1D8B218A" w14:textId="77777777" w:rsidR="003647BA" w:rsidRPr="00D41C45" w:rsidRDefault="003647BA" w:rsidP="005B2B75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</w:p>
    <w:p w14:paraId="72B77EAE" w14:textId="77777777" w:rsidR="003647BA" w:rsidRPr="00D41C45" w:rsidRDefault="003647BA" w:rsidP="005B2B75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</w:p>
    <w:p w14:paraId="4CEE7AA8" w14:textId="77777777" w:rsidR="003647BA" w:rsidRPr="00D41C45" w:rsidRDefault="003647BA" w:rsidP="005B2B75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</w:p>
    <w:p w14:paraId="77BBBADF" w14:textId="77777777" w:rsidR="00462241" w:rsidRDefault="00462241" w:rsidP="005B2B75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</w:p>
    <w:p w14:paraId="744A555E" w14:textId="23AA2C3F" w:rsidR="005B2B75" w:rsidRPr="000C511E" w:rsidRDefault="005B2B75" w:rsidP="000C511E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bCs w:val="0"/>
          <w:color w:val="auto"/>
          <w:sz w:val="24"/>
          <w:szCs w:val="24"/>
          <w:lang w:val="fr-BE"/>
        </w:rPr>
      </w:pPr>
      <w:r w:rsidRPr="000C511E">
        <w:rPr>
          <w:lang w:val="fr-BE"/>
        </w:rPr>
        <w:lastRenderedPageBreak/>
        <w:t>Comprendre les dettes</w:t>
      </w:r>
      <w:r w:rsidR="00462241" w:rsidRPr="000C511E">
        <w:rPr>
          <w:b w:val="0"/>
          <w:bCs w:val="0"/>
          <w:color w:val="auto"/>
          <w:sz w:val="24"/>
          <w:szCs w:val="24"/>
          <w:lang w:val="fr-BE"/>
        </w:rPr>
        <w:t xml:space="preserve">  </w:t>
      </w:r>
    </w:p>
    <w:p w14:paraId="36A9D283" w14:textId="77777777" w:rsidR="00462241" w:rsidRDefault="005B2B75" w:rsidP="005B2B75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Une dette apparaît lorsqu’une somme d’argent n’est pas payée à temps. </w:t>
      </w:r>
    </w:p>
    <w:p w14:paraId="62B9EF08" w14:textId="52703B90" w:rsidR="005B2B75" w:rsidRPr="00D41C45" w:rsidRDefault="005B2B75" w:rsidP="005B2B75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👉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Elle peut augmenter avec le temps à cause des frais.</w:t>
      </w:r>
    </w:p>
    <w:p w14:paraId="1213F7BA" w14:textId="60F17C94" w:rsidR="005B2B75" w:rsidRPr="00D41C45" w:rsidRDefault="005B2B75" w:rsidP="005B2B75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462241">
        <w:rPr>
          <w:b w:val="0"/>
          <w:bCs w:val="0"/>
          <w:color w:val="auto"/>
          <w:sz w:val="24"/>
          <w:szCs w:val="24"/>
          <w:u w:val="single"/>
          <w:lang w:val="fr-BE"/>
        </w:rPr>
        <w:t xml:space="preserve">Comment </w:t>
      </w:r>
      <w:r w:rsidR="00462241" w:rsidRPr="00462241">
        <w:rPr>
          <w:b w:val="0"/>
          <w:bCs w:val="0"/>
          <w:color w:val="auto"/>
          <w:sz w:val="24"/>
          <w:szCs w:val="24"/>
          <w:u w:val="single"/>
          <w:lang w:val="fr-BE"/>
        </w:rPr>
        <w:t>se crée une</w:t>
      </w:r>
      <w:r w:rsidRPr="00462241">
        <w:rPr>
          <w:b w:val="0"/>
          <w:bCs w:val="0"/>
          <w:color w:val="auto"/>
          <w:sz w:val="24"/>
          <w:szCs w:val="24"/>
          <w:u w:val="single"/>
          <w:lang w:val="fr-BE"/>
        </w:rPr>
        <w:t xml:space="preserve"> </w:t>
      </w:r>
      <w:r w:rsidR="00462241" w:rsidRPr="00462241">
        <w:rPr>
          <w:b w:val="0"/>
          <w:bCs w:val="0"/>
          <w:color w:val="auto"/>
          <w:sz w:val="24"/>
          <w:szCs w:val="24"/>
          <w:u w:val="single"/>
          <w:lang w:val="fr-BE"/>
        </w:rPr>
        <w:t>dette</w:t>
      </w:r>
      <w:r w:rsidR="00462241" w:rsidRPr="00D41C45">
        <w:rPr>
          <w:b w:val="0"/>
          <w:bCs w:val="0"/>
          <w:color w:val="auto"/>
          <w:sz w:val="24"/>
          <w:szCs w:val="24"/>
          <w:lang w:val="fr-BE"/>
        </w:rPr>
        <w:t xml:space="preserve"> ?</w:t>
      </w:r>
    </w:p>
    <w:p w14:paraId="352F1338" w14:textId="3DE9C12D" w:rsidR="005B2B75" w:rsidRPr="00462241" w:rsidRDefault="005B2B75" w:rsidP="00462241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462241">
        <w:rPr>
          <w:b w:val="0"/>
          <w:bCs w:val="0"/>
          <w:color w:val="auto"/>
          <w:sz w:val="24"/>
          <w:szCs w:val="24"/>
          <w:lang w:val="fr-BE"/>
        </w:rPr>
        <w:t xml:space="preserve">Une facture n’est pas payée </w:t>
      </w:r>
      <w:r w:rsidR="00462241" w:rsidRPr="00462241">
        <w:rPr>
          <w:b w:val="0"/>
          <w:bCs w:val="0"/>
          <w:color w:val="auto"/>
          <w:sz w:val="24"/>
          <w:szCs w:val="24"/>
          <w:lang w:val="fr-BE"/>
        </w:rPr>
        <w:t xml:space="preserve">/ </w:t>
      </w:r>
      <w:r w:rsidRPr="00462241">
        <w:rPr>
          <w:b w:val="0"/>
          <w:bCs w:val="0"/>
          <w:color w:val="auto"/>
          <w:sz w:val="24"/>
          <w:szCs w:val="24"/>
          <w:lang w:val="fr-BE"/>
        </w:rPr>
        <w:t xml:space="preserve">Un crédit n’est pas remboursé </w:t>
      </w:r>
      <w:r w:rsidR="00462241" w:rsidRPr="00462241">
        <w:rPr>
          <w:b w:val="0"/>
          <w:bCs w:val="0"/>
          <w:color w:val="auto"/>
          <w:sz w:val="24"/>
          <w:szCs w:val="24"/>
          <w:lang w:val="fr-BE"/>
        </w:rPr>
        <w:t xml:space="preserve">/ </w:t>
      </w:r>
      <w:r w:rsidRPr="00462241">
        <w:rPr>
          <w:b w:val="0"/>
          <w:bCs w:val="0"/>
          <w:color w:val="auto"/>
          <w:sz w:val="24"/>
          <w:szCs w:val="24"/>
          <w:lang w:val="fr-BE"/>
        </w:rPr>
        <w:t xml:space="preserve">Un paiement est oublié </w:t>
      </w:r>
    </w:p>
    <w:p w14:paraId="6A0108B5" w14:textId="13C3F2DB" w:rsidR="005B2B75" w:rsidRPr="00D41C45" w:rsidRDefault="005B2B75" w:rsidP="005B2B75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462241">
        <w:rPr>
          <w:b w:val="0"/>
          <w:bCs w:val="0"/>
          <w:color w:val="auto"/>
          <w:sz w:val="24"/>
          <w:szCs w:val="24"/>
          <w:u w:val="single"/>
          <w:lang w:val="fr-BE"/>
        </w:rPr>
        <w:t>Exemple concret</w:t>
      </w:r>
      <w:r w:rsidR="00462241">
        <w:rPr>
          <w:b w:val="0"/>
          <w:bCs w:val="0"/>
          <w:color w:val="auto"/>
          <w:sz w:val="24"/>
          <w:szCs w:val="24"/>
          <w:lang w:val="fr-BE"/>
        </w:rPr>
        <w:t xml:space="preserve"> : </w:t>
      </w:r>
    </w:p>
    <w:p w14:paraId="44B7FEE4" w14:textId="77777777" w:rsidR="005B2B75" w:rsidRPr="00D41C45" w:rsidRDefault="005B2B75" w:rsidP="005B2B75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b w:val="0"/>
          <w:bCs w:val="0"/>
          <w:color w:val="auto"/>
          <w:sz w:val="24"/>
          <w:szCs w:val="24"/>
          <w:lang w:val="fr-BE"/>
        </w:rPr>
        <w:t>Julie ne paie pas une facture de 120 €.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👉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Elle reçoit un rappel avec 10 € de frais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👉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Puis d’autres frais s’ajoutent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👉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Sa dette peut rapidement dépasser 150 €</w:t>
      </w:r>
    </w:p>
    <w:p w14:paraId="61BA4353" w14:textId="36843391" w:rsidR="005B2B75" w:rsidRPr="00D41C45" w:rsidRDefault="005B2B75" w:rsidP="005B2B75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462241">
        <w:rPr>
          <w:b w:val="0"/>
          <w:bCs w:val="0"/>
          <w:color w:val="auto"/>
          <w:sz w:val="24"/>
          <w:szCs w:val="24"/>
          <w:u w:val="single"/>
          <w:lang w:val="fr-BE"/>
        </w:rPr>
        <w:t>Ce qu’il faut retenir</w:t>
      </w:r>
      <w:r w:rsidR="00462241">
        <w:rPr>
          <w:b w:val="0"/>
          <w:bCs w:val="0"/>
          <w:color w:val="auto"/>
          <w:sz w:val="24"/>
          <w:szCs w:val="24"/>
          <w:lang w:val="fr-BE"/>
        </w:rPr>
        <w:t xml:space="preserve"> : </w:t>
      </w:r>
    </w:p>
    <w:p w14:paraId="41B5A078" w14:textId="77777777" w:rsidR="005B2B75" w:rsidRPr="00D41C45" w:rsidRDefault="005B2B75" w:rsidP="005B2B75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👉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Une dette ne disparaît pas toute seule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👉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Plus on attend, plus elle augmente</w:t>
      </w:r>
    </w:p>
    <w:p w14:paraId="6FD9E2D9" w14:textId="29CB2702" w:rsidR="005B2B75" w:rsidRPr="00D41C45" w:rsidRDefault="005B2B75" w:rsidP="005B2B75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⚠️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</w:t>
      </w:r>
      <w:r w:rsidRPr="00462241">
        <w:rPr>
          <w:b w:val="0"/>
          <w:bCs w:val="0"/>
          <w:color w:val="auto"/>
          <w:sz w:val="24"/>
          <w:szCs w:val="24"/>
          <w:u w:val="single"/>
          <w:lang w:val="fr-BE"/>
        </w:rPr>
        <w:t>Erreur fréquente</w:t>
      </w:r>
      <w:r w:rsidR="00462241">
        <w:rPr>
          <w:b w:val="0"/>
          <w:bCs w:val="0"/>
          <w:color w:val="auto"/>
          <w:sz w:val="24"/>
          <w:szCs w:val="24"/>
          <w:lang w:val="fr-BE"/>
        </w:rPr>
        <w:t xml:space="preserve"> : </w:t>
      </w:r>
    </w:p>
    <w:p w14:paraId="14E09512" w14:textId="77777777" w:rsidR="005B2B75" w:rsidRPr="00D41C45" w:rsidRDefault="005B2B75" w:rsidP="005B2B75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b w:val="0"/>
          <w:bCs w:val="0"/>
          <w:color w:val="auto"/>
          <w:sz w:val="24"/>
          <w:szCs w:val="24"/>
          <w:lang w:val="fr-BE"/>
        </w:rPr>
        <w:t>Ignorer une dette en espérant qu’elle va disparaître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👉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Cela aggrave la situation et augmente les montants à payer</w:t>
      </w:r>
    </w:p>
    <w:p w14:paraId="0891765F" w14:textId="77777777" w:rsidR="000C511E" w:rsidRDefault="005B2B75" w:rsidP="005B2B75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rFonts w:ascii="Segoe UI Symbol" w:hAnsi="Segoe UI Symbol" w:cs="Segoe UI Symbol"/>
          <w:b w:val="0"/>
          <w:bCs w:val="0"/>
          <w:color w:val="auto"/>
          <w:sz w:val="24"/>
          <w:szCs w:val="24"/>
          <w:lang w:val="fr-BE"/>
        </w:rPr>
        <w:t>✔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</w:t>
      </w:r>
      <w:r w:rsidRPr="00462241">
        <w:rPr>
          <w:b w:val="0"/>
          <w:bCs w:val="0"/>
          <w:color w:val="auto"/>
          <w:sz w:val="24"/>
          <w:szCs w:val="24"/>
          <w:u w:val="single"/>
          <w:lang w:val="fr-BE"/>
        </w:rPr>
        <w:t>Conseil pratique</w:t>
      </w:r>
      <w:r w:rsidR="00462241">
        <w:rPr>
          <w:b w:val="0"/>
          <w:bCs w:val="0"/>
          <w:color w:val="auto"/>
          <w:sz w:val="24"/>
          <w:szCs w:val="24"/>
          <w:lang w:val="fr-BE"/>
        </w:rPr>
        <w:t xml:space="preserve"> : </w:t>
      </w:r>
    </w:p>
    <w:p w14:paraId="50761AA5" w14:textId="594A0AE9" w:rsidR="000C511E" w:rsidRDefault="000C511E" w:rsidP="005B2B75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👉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Réagir rapidement dès la première difficulté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👉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Contacter le service concerné pour trouver une solution</w:t>
      </w:r>
    </w:p>
    <w:p w14:paraId="19C2CC3A" w14:textId="398C250C" w:rsidR="005B2B75" w:rsidRPr="00D41C45" w:rsidRDefault="005B2B75" w:rsidP="005B2B75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lastRenderedPageBreak/>
        <w:t>👉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Réagir rapidement dès la première difficulté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👉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Contacter le service concerné pour trouver une solution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👉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Demander de l’aide si nécessaire (CPAS, médiation de dettes…)</w:t>
      </w:r>
    </w:p>
    <w:p w14:paraId="1D7B410E" w14:textId="02666E8A" w:rsidR="000C511E" w:rsidRPr="000C511E" w:rsidRDefault="005B2B75" w:rsidP="000C511E">
      <w:pPr>
        <w:pStyle w:val="Titre1"/>
        <w:rPr>
          <w:lang w:val="fr-BE"/>
        </w:rPr>
      </w:pP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👉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Agir tôt permet souvent d’éviter que la situation ne s’aggrave</w:t>
      </w:r>
    </w:p>
    <w:p w14:paraId="7BC8EA50" w14:textId="77777777" w:rsidR="000C511E" w:rsidRDefault="000C511E" w:rsidP="003647BA">
      <w:pPr>
        <w:pStyle w:val="Titre1"/>
        <w:rPr>
          <w:b w:val="0"/>
          <w:bCs w:val="0"/>
          <w:color w:val="auto"/>
          <w:sz w:val="24"/>
          <w:szCs w:val="24"/>
          <w:u w:val="single"/>
          <w:lang w:val="fr-BE"/>
        </w:rPr>
      </w:pPr>
    </w:p>
    <w:p w14:paraId="0D430C48" w14:textId="65D1F1DA" w:rsidR="003647BA" w:rsidRPr="000C511E" w:rsidRDefault="003647BA" w:rsidP="000C511E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bCs w:val="0"/>
          <w:lang w:val="fr-BE"/>
        </w:rPr>
      </w:pPr>
      <w:r w:rsidRPr="000C511E">
        <w:rPr>
          <w:b w:val="0"/>
          <w:bCs w:val="0"/>
          <w:lang w:val="fr-BE"/>
        </w:rPr>
        <w:t>Demander de l’aide</w:t>
      </w:r>
      <w:r w:rsidR="00462241" w:rsidRPr="000C511E">
        <w:rPr>
          <w:b w:val="0"/>
          <w:bCs w:val="0"/>
          <w:lang w:val="fr-BE"/>
        </w:rPr>
        <w:t xml:space="preserve">  </w:t>
      </w:r>
    </w:p>
    <w:p w14:paraId="2E7E14C9" w14:textId="77777777" w:rsidR="00462241" w:rsidRDefault="003647BA" w:rsidP="00133D80">
      <w:pPr>
        <w:pStyle w:val="Titre1"/>
        <w:ind w:left="142"/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En cas de difficultés financières, il est possible de demander de l’aide. </w:t>
      </w:r>
    </w:p>
    <w:p w14:paraId="603ADF66" w14:textId="5CB50D03" w:rsidR="003647BA" w:rsidRPr="00D41C45" w:rsidRDefault="003647BA" w:rsidP="003647BA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</w:t>
      </w:r>
      <w:r w:rsidR="00462241"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👉</w:t>
      </w:r>
      <w:r w:rsidR="00462241" w:rsidRPr="00D41C45">
        <w:rPr>
          <w:b w:val="0"/>
          <w:bCs w:val="0"/>
          <w:color w:val="auto"/>
          <w:sz w:val="24"/>
          <w:szCs w:val="24"/>
          <w:lang w:val="fr-BE"/>
        </w:rPr>
        <w:t xml:space="preserve"> 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>Il existe des services pour accompagner et trouver des solutions.</w:t>
      </w:r>
    </w:p>
    <w:p w14:paraId="4D994391" w14:textId="77777777" w:rsidR="003647BA" w:rsidRPr="00D41C45" w:rsidRDefault="003647BA" w:rsidP="003647BA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462241">
        <w:rPr>
          <w:b w:val="0"/>
          <w:bCs w:val="0"/>
          <w:color w:val="auto"/>
          <w:sz w:val="24"/>
          <w:szCs w:val="24"/>
          <w:u w:val="single"/>
          <w:lang w:val="fr-BE"/>
        </w:rPr>
        <w:t>Qui peut aider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?</w:t>
      </w:r>
    </w:p>
    <w:p w14:paraId="444EDE10" w14:textId="7E843EC7" w:rsidR="00462241" w:rsidRDefault="003647BA" w:rsidP="00462241">
      <w:pPr>
        <w:pStyle w:val="Titre1"/>
        <w:numPr>
          <w:ilvl w:val="0"/>
          <w:numId w:val="33"/>
        </w:numPr>
        <w:ind w:left="0" w:firstLine="0"/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Le CPAS </w:t>
      </w:r>
    </w:p>
    <w:p w14:paraId="27D42B61" w14:textId="48FB58A4" w:rsidR="003647BA" w:rsidRPr="00D41C45" w:rsidRDefault="003647BA" w:rsidP="00133D80">
      <w:pPr>
        <w:pStyle w:val="Titre1"/>
        <w:numPr>
          <w:ilvl w:val="0"/>
          <w:numId w:val="33"/>
        </w:numPr>
        <w:ind w:left="-142" w:firstLine="142"/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Les services de médiation de dettes </w:t>
      </w:r>
    </w:p>
    <w:p w14:paraId="1190F15F" w14:textId="5BB75899" w:rsidR="003647BA" w:rsidRPr="00D41C45" w:rsidRDefault="003647BA" w:rsidP="00133D80">
      <w:pPr>
        <w:pStyle w:val="Titre1"/>
        <w:numPr>
          <w:ilvl w:val="0"/>
          <w:numId w:val="33"/>
        </w:numPr>
        <w:ind w:left="0" w:firstLine="0"/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Les travailleurs sociaux </w:t>
      </w:r>
    </w:p>
    <w:p w14:paraId="008887C8" w14:textId="77777777" w:rsidR="003647BA" w:rsidRPr="00D41C45" w:rsidRDefault="003647BA" w:rsidP="00133D80">
      <w:pPr>
        <w:pStyle w:val="Titre1"/>
        <w:numPr>
          <w:ilvl w:val="0"/>
          <w:numId w:val="33"/>
        </w:numPr>
        <w:ind w:left="0" w:firstLine="0"/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Certaines associations </w:t>
      </w:r>
    </w:p>
    <w:p w14:paraId="10CDB4F6" w14:textId="0DAA683D" w:rsidR="003647BA" w:rsidRPr="00D41C45" w:rsidRDefault="003647BA" w:rsidP="003647BA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462241">
        <w:rPr>
          <w:b w:val="0"/>
          <w:bCs w:val="0"/>
          <w:color w:val="auto"/>
          <w:sz w:val="24"/>
          <w:szCs w:val="24"/>
          <w:u w:val="single"/>
          <w:lang w:val="fr-BE"/>
        </w:rPr>
        <w:t>Exemple concret</w:t>
      </w:r>
      <w:r w:rsidR="00462241">
        <w:rPr>
          <w:b w:val="0"/>
          <w:bCs w:val="0"/>
          <w:color w:val="auto"/>
          <w:sz w:val="24"/>
          <w:szCs w:val="24"/>
          <w:lang w:val="fr-BE"/>
        </w:rPr>
        <w:t xml:space="preserve"> : </w:t>
      </w:r>
    </w:p>
    <w:p w14:paraId="3EA408C7" w14:textId="77777777" w:rsidR="003647BA" w:rsidRPr="00D41C45" w:rsidRDefault="003647BA" w:rsidP="003647BA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b w:val="0"/>
          <w:bCs w:val="0"/>
          <w:color w:val="auto"/>
          <w:sz w:val="24"/>
          <w:szCs w:val="24"/>
          <w:lang w:val="fr-BE"/>
        </w:rPr>
        <w:t>Luc a plusieurs factures impayées et ne sait plus comment s’en sortir.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👉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Il prend contact avec un service de médiation de dettes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👉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Ensemble, ils mettent en place un plan de paiement adapté</w:t>
      </w:r>
    </w:p>
    <w:p w14:paraId="42A730A8" w14:textId="77777777" w:rsidR="000C511E" w:rsidRDefault="000C511E" w:rsidP="003647BA">
      <w:pPr>
        <w:pStyle w:val="Titre1"/>
        <w:rPr>
          <w:b w:val="0"/>
          <w:bCs w:val="0"/>
          <w:color w:val="auto"/>
          <w:sz w:val="24"/>
          <w:szCs w:val="24"/>
          <w:u w:val="single"/>
          <w:lang w:val="fr-BE"/>
        </w:rPr>
      </w:pPr>
    </w:p>
    <w:p w14:paraId="35F17D3E" w14:textId="4272A16A" w:rsidR="003647BA" w:rsidRPr="00D41C45" w:rsidRDefault="003647BA" w:rsidP="003647BA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462241">
        <w:rPr>
          <w:b w:val="0"/>
          <w:bCs w:val="0"/>
          <w:color w:val="auto"/>
          <w:sz w:val="24"/>
          <w:szCs w:val="24"/>
          <w:u w:val="single"/>
          <w:lang w:val="fr-BE"/>
        </w:rPr>
        <w:lastRenderedPageBreak/>
        <w:t>Ce qu’il faut retenir</w:t>
      </w:r>
      <w:r w:rsidR="00462241">
        <w:rPr>
          <w:b w:val="0"/>
          <w:bCs w:val="0"/>
          <w:color w:val="auto"/>
          <w:sz w:val="24"/>
          <w:szCs w:val="24"/>
          <w:lang w:val="fr-BE"/>
        </w:rPr>
        <w:t xml:space="preserve"> : </w:t>
      </w:r>
    </w:p>
    <w:p w14:paraId="0C5E8580" w14:textId="77777777" w:rsidR="003647BA" w:rsidRPr="00D41C45" w:rsidRDefault="003647BA" w:rsidP="003647BA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👉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Il n’est pas nécessaire de rester seul face aux difficultés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👉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Des solutions existent, même en cas de dettes importantes</w:t>
      </w:r>
    </w:p>
    <w:p w14:paraId="2134280A" w14:textId="07A83E35" w:rsidR="003647BA" w:rsidRPr="00D41C45" w:rsidRDefault="003647BA" w:rsidP="003647BA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⚠️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</w:t>
      </w:r>
      <w:r w:rsidRPr="00462241">
        <w:rPr>
          <w:b w:val="0"/>
          <w:bCs w:val="0"/>
          <w:color w:val="auto"/>
          <w:sz w:val="24"/>
          <w:szCs w:val="24"/>
          <w:u w:val="single"/>
          <w:lang w:val="fr-BE"/>
        </w:rPr>
        <w:t>Erreur fréquente</w:t>
      </w:r>
      <w:r w:rsidR="00462241">
        <w:rPr>
          <w:b w:val="0"/>
          <w:bCs w:val="0"/>
          <w:color w:val="auto"/>
          <w:sz w:val="24"/>
          <w:szCs w:val="24"/>
          <w:lang w:val="fr-BE"/>
        </w:rPr>
        <w:t xml:space="preserve"> : </w:t>
      </w:r>
    </w:p>
    <w:p w14:paraId="68F0C55F" w14:textId="77777777" w:rsidR="003647BA" w:rsidRPr="00D41C45" w:rsidRDefault="003647BA" w:rsidP="003647BA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b w:val="0"/>
          <w:bCs w:val="0"/>
          <w:color w:val="auto"/>
          <w:sz w:val="24"/>
          <w:szCs w:val="24"/>
          <w:lang w:val="fr-BE"/>
        </w:rPr>
        <w:t>Attendre trop longtemps avant de demander de l’aide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👉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La situation devient plus difficile à résoudre</w:t>
      </w:r>
    </w:p>
    <w:p w14:paraId="77D0C11F" w14:textId="0A1B7360" w:rsidR="003647BA" w:rsidRPr="00D41C45" w:rsidRDefault="003647BA" w:rsidP="003647BA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rFonts w:ascii="Segoe UI Symbol" w:hAnsi="Segoe UI Symbol" w:cs="Segoe UI Symbol"/>
          <w:b w:val="0"/>
          <w:bCs w:val="0"/>
          <w:color w:val="auto"/>
          <w:sz w:val="24"/>
          <w:szCs w:val="24"/>
          <w:lang w:val="fr-BE"/>
        </w:rPr>
        <w:t>✔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</w:t>
      </w:r>
      <w:r w:rsidRPr="00133D80">
        <w:rPr>
          <w:b w:val="0"/>
          <w:bCs w:val="0"/>
          <w:color w:val="auto"/>
          <w:sz w:val="24"/>
          <w:szCs w:val="24"/>
          <w:u w:val="single"/>
          <w:lang w:val="fr-BE"/>
        </w:rPr>
        <w:t>Conseil pratique</w:t>
      </w:r>
      <w:r w:rsidR="00133D80">
        <w:rPr>
          <w:b w:val="0"/>
          <w:bCs w:val="0"/>
          <w:color w:val="auto"/>
          <w:sz w:val="24"/>
          <w:szCs w:val="24"/>
          <w:lang w:val="fr-BE"/>
        </w:rPr>
        <w:t xml:space="preserve"> : </w:t>
      </w:r>
    </w:p>
    <w:p w14:paraId="1E8DCCE2" w14:textId="05829304" w:rsidR="003647BA" w:rsidRPr="00D41C45" w:rsidRDefault="003647BA" w:rsidP="003647BA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👉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Demander de l’aide dès les premières difficultés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👉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Préparer ses documents (factures, extraits de compte…)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👉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Ne pas craindre de poser des questions</w:t>
      </w:r>
    </w:p>
    <w:p w14:paraId="47ADA802" w14:textId="6C13323C" w:rsidR="00133D80" w:rsidRPr="00133D80" w:rsidRDefault="003647BA" w:rsidP="00133D80">
      <w:pPr>
        <w:pStyle w:val="Titre1"/>
        <w:rPr>
          <w:lang w:val="fr-BE"/>
        </w:rPr>
      </w:pP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👉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Demander de l’aide est une étape importante pour reprendre le contrôle de sa situation</w:t>
      </w:r>
    </w:p>
    <w:p w14:paraId="2EF64D70" w14:textId="77777777" w:rsidR="000C511E" w:rsidRDefault="000C511E" w:rsidP="003647BA">
      <w:pPr>
        <w:pStyle w:val="Titre1"/>
        <w:rPr>
          <w:u w:val="single"/>
          <w:lang w:val="fr-BE"/>
        </w:rPr>
      </w:pPr>
    </w:p>
    <w:p w14:paraId="0431E1A9" w14:textId="3A058AD1" w:rsidR="003647BA" w:rsidRPr="000C511E" w:rsidRDefault="003647BA" w:rsidP="000C511E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BE"/>
        </w:rPr>
      </w:pPr>
      <w:r w:rsidRPr="000C511E">
        <w:rPr>
          <w:lang w:val="fr-BE"/>
        </w:rPr>
        <w:t>Guide de décision financière</w:t>
      </w:r>
      <w:r w:rsidR="00133D80" w:rsidRPr="000C511E">
        <w:rPr>
          <w:lang w:val="fr-BE"/>
        </w:rPr>
        <w:t xml:space="preserve">  </w:t>
      </w:r>
    </w:p>
    <w:p w14:paraId="08AAC1ED" w14:textId="77777777" w:rsidR="003647BA" w:rsidRPr="00D41C45" w:rsidRDefault="003647BA" w:rsidP="003647BA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Avant de prendre une décision financière, il est important de prendre un moment pour réfléchir. </w:t>
      </w: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👉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Cela permet d’éviter des dépenses inutiles ou des difficultés.</w:t>
      </w:r>
    </w:p>
    <w:p w14:paraId="19DE570C" w14:textId="57BDABDC" w:rsidR="003647BA" w:rsidRPr="00D41C45" w:rsidRDefault="003647BA" w:rsidP="003647BA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133D80">
        <w:rPr>
          <w:b w:val="0"/>
          <w:bCs w:val="0"/>
          <w:color w:val="auto"/>
          <w:sz w:val="24"/>
          <w:szCs w:val="24"/>
          <w:u w:val="single"/>
          <w:lang w:val="fr-BE"/>
        </w:rPr>
        <w:t>Questions à se poser</w:t>
      </w:r>
      <w:r w:rsidR="00133D80">
        <w:rPr>
          <w:b w:val="0"/>
          <w:bCs w:val="0"/>
          <w:color w:val="auto"/>
          <w:sz w:val="24"/>
          <w:szCs w:val="24"/>
          <w:lang w:val="fr-BE"/>
        </w:rPr>
        <w:t xml:space="preserve"> : </w:t>
      </w:r>
    </w:p>
    <w:p w14:paraId="01BE38D0" w14:textId="77777777" w:rsidR="003647BA" w:rsidRPr="00D41C45" w:rsidRDefault="003647BA" w:rsidP="003647BA">
      <w:pPr>
        <w:pStyle w:val="Titre1"/>
        <w:numPr>
          <w:ilvl w:val="0"/>
          <w:numId w:val="30"/>
        </w:numPr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Ai-je vraiment besoin de cet achat ? </w:t>
      </w:r>
    </w:p>
    <w:p w14:paraId="799621AE" w14:textId="77777777" w:rsidR="003647BA" w:rsidRPr="00D41C45" w:rsidRDefault="003647BA" w:rsidP="003647BA">
      <w:pPr>
        <w:pStyle w:val="Titre1"/>
        <w:numPr>
          <w:ilvl w:val="0"/>
          <w:numId w:val="30"/>
        </w:numPr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Mon budget peut-il le supporter ? </w:t>
      </w:r>
    </w:p>
    <w:p w14:paraId="0F97112B" w14:textId="77777777" w:rsidR="003647BA" w:rsidRPr="00D41C45" w:rsidRDefault="003647BA" w:rsidP="003647BA">
      <w:pPr>
        <w:pStyle w:val="Titre1"/>
        <w:numPr>
          <w:ilvl w:val="0"/>
          <w:numId w:val="30"/>
        </w:numPr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b w:val="0"/>
          <w:bCs w:val="0"/>
          <w:color w:val="auto"/>
          <w:sz w:val="24"/>
          <w:szCs w:val="24"/>
          <w:lang w:val="fr-BE"/>
        </w:rPr>
        <w:lastRenderedPageBreak/>
        <w:t xml:space="preserve">Existe-t-il une alternative moins coûteuse ? </w:t>
      </w:r>
    </w:p>
    <w:p w14:paraId="317A59E4" w14:textId="4BFDF668" w:rsidR="003647BA" w:rsidRPr="00D41C45" w:rsidRDefault="003647BA" w:rsidP="003647BA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133D80">
        <w:rPr>
          <w:b w:val="0"/>
          <w:bCs w:val="0"/>
          <w:color w:val="auto"/>
          <w:sz w:val="24"/>
          <w:szCs w:val="24"/>
          <w:u w:val="single"/>
          <w:lang w:val="fr-BE"/>
        </w:rPr>
        <w:t>Exemple concret</w:t>
      </w:r>
      <w:r w:rsidR="00133D80">
        <w:rPr>
          <w:b w:val="0"/>
          <w:bCs w:val="0"/>
          <w:color w:val="auto"/>
          <w:sz w:val="24"/>
          <w:szCs w:val="24"/>
          <w:lang w:val="fr-BE"/>
        </w:rPr>
        <w:t xml:space="preserve"> : </w:t>
      </w:r>
    </w:p>
    <w:p w14:paraId="3DD74D4E" w14:textId="77777777" w:rsidR="003647BA" w:rsidRPr="00D41C45" w:rsidRDefault="003647BA" w:rsidP="003647BA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b w:val="0"/>
          <w:bCs w:val="0"/>
          <w:color w:val="auto"/>
          <w:sz w:val="24"/>
          <w:szCs w:val="24"/>
          <w:lang w:val="fr-BE"/>
        </w:rPr>
        <w:t>David veut acheter une télévision en paiement en plusieurs fois.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👉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Après réflexion, il se rend compte qu’il en a déjà une qui fonctionne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👉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Il décide de ne pas acheter et évite une dépense inutile</w:t>
      </w:r>
    </w:p>
    <w:p w14:paraId="07BD7C23" w14:textId="33B4C1CB" w:rsidR="003647BA" w:rsidRPr="00D41C45" w:rsidRDefault="003647BA" w:rsidP="003647BA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133D80">
        <w:rPr>
          <w:b w:val="0"/>
          <w:bCs w:val="0"/>
          <w:color w:val="auto"/>
          <w:sz w:val="24"/>
          <w:szCs w:val="24"/>
          <w:u w:val="single"/>
          <w:lang w:val="fr-BE"/>
        </w:rPr>
        <w:t>Ce qu’il faut retenir</w:t>
      </w:r>
      <w:r w:rsidR="00133D80">
        <w:rPr>
          <w:b w:val="0"/>
          <w:bCs w:val="0"/>
          <w:color w:val="auto"/>
          <w:sz w:val="24"/>
          <w:szCs w:val="24"/>
          <w:lang w:val="fr-BE"/>
        </w:rPr>
        <w:t xml:space="preserve"> : </w:t>
      </w:r>
    </w:p>
    <w:p w14:paraId="0B4FF32E" w14:textId="77777777" w:rsidR="003647BA" w:rsidRPr="00D41C45" w:rsidRDefault="003647BA" w:rsidP="003647BA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👉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Prendre le temps de réfléchir permet d’éviter des erreurs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👉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Un achat doit toujours être adapté à son budget</w:t>
      </w:r>
    </w:p>
    <w:p w14:paraId="1530E27D" w14:textId="3256E31E" w:rsidR="003647BA" w:rsidRPr="00D41C45" w:rsidRDefault="003647BA" w:rsidP="003647BA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⚠️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</w:t>
      </w:r>
      <w:r w:rsidRPr="00133D80">
        <w:rPr>
          <w:b w:val="0"/>
          <w:bCs w:val="0"/>
          <w:color w:val="auto"/>
          <w:sz w:val="24"/>
          <w:szCs w:val="24"/>
          <w:u w:val="single"/>
          <w:lang w:val="fr-BE"/>
        </w:rPr>
        <w:t>Erreur fréquente</w:t>
      </w:r>
      <w:r w:rsidR="00133D80">
        <w:rPr>
          <w:b w:val="0"/>
          <w:bCs w:val="0"/>
          <w:color w:val="auto"/>
          <w:sz w:val="24"/>
          <w:szCs w:val="24"/>
          <w:lang w:val="fr-BE"/>
        </w:rPr>
        <w:t xml:space="preserve"> : </w:t>
      </w:r>
    </w:p>
    <w:p w14:paraId="0F6D806C" w14:textId="60D31C76" w:rsidR="003647BA" w:rsidRPr="00D41C45" w:rsidRDefault="003647BA" w:rsidP="003647BA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b w:val="0"/>
          <w:bCs w:val="0"/>
          <w:color w:val="auto"/>
          <w:sz w:val="24"/>
          <w:szCs w:val="24"/>
          <w:lang w:val="fr-BE"/>
        </w:rPr>
        <w:t>Acheter sous l’impulsion ou la pression (promotion, publicité…)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👉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Cela peut créer des dépenses non prévues</w:t>
      </w:r>
    </w:p>
    <w:p w14:paraId="76E46CBF" w14:textId="478B1328" w:rsidR="003647BA" w:rsidRPr="00D41C45" w:rsidRDefault="003647BA" w:rsidP="003647BA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rFonts w:ascii="Segoe UI Symbol" w:hAnsi="Segoe UI Symbol" w:cs="Segoe UI Symbol"/>
          <w:b w:val="0"/>
          <w:bCs w:val="0"/>
          <w:color w:val="auto"/>
          <w:sz w:val="24"/>
          <w:szCs w:val="24"/>
          <w:lang w:val="fr-BE"/>
        </w:rPr>
        <w:t>✔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</w:t>
      </w:r>
      <w:r w:rsidRPr="00133D80">
        <w:rPr>
          <w:b w:val="0"/>
          <w:bCs w:val="0"/>
          <w:color w:val="auto"/>
          <w:sz w:val="24"/>
          <w:szCs w:val="24"/>
          <w:u w:val="single"/>
          <w:lang w:val="fr-BE"/>
        </w:rPr>
        <w:t>Conseil pratique</w:t>
      </w:r>
      <w:r w:rsidR="00133D80">
        <w:rPr>
          <w:b w:val="0"/>
          <w:bCs w:val="0"/>
          <w:color w:val="auto"/>
          <w:sz w:val="24"/>
          <w:szCs w:val="24"/>
          <w:lang w:val="fr-BE"/>
        </w:rPr>
        <w:t xml:space="preserve"> : </w:t>
      </w:r>
    </w:p>
    <w:p w14:paraId="342CE076" w14:textId="77777777" w:rsidR="003647BA" w:rsidRPr="00D41C45" w:rsidRDefault="003647BA" w:rsidP="003647BA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👉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Attendre 24 heures avant un achat important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👉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Comparer les prix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br/>
      </w: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👉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Vérifier son compte avant de décider</w:t>
      </w:r>
    </w:p>
    <w:p w14:paraId="38ABD91F" w14:textId="77777777" w:rsidR="003647BA" w:rsidRPr="00D41C45" w:rsidRDefault="003647BA" w:rsidP="003647BA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  <w:r w:rsidRPr="00D41C45">
        <w:rPr>
          <w:rFonts w:ascii="Segoe UI Emoji" w:hAnsi="Segoe UI Emoji" w:cs="Segoe UI Emoji"/>
          <w:b w:val="0"/>
          <w:bCs w:val="0"/>
          <w:color w:val="auto"/>
          <w:sz w:val="24"/>
          <w:szCs w:val="24"/>
          <w:lang w:val="fr-BE"/>
        </w:rPr>
        <w:t>👉</w:t>
      </w:r>
      <w:r w:rsidRPr="00D41C45">
        <w:rPr>
          <w:b w:val="0"/>
          <w:bCs w:val="0"/>
          <w:color w:val="auto"/>
          <w:sz w:val="24"/>
          <w:szCs w:val="24"/>
          <w:lang w:val="fr-BE"/>
        </w:rPr>
        <w:t xml:space="preserve"> Prendre une bonne décision, c’est protéger son budget au quotidien</w:t>
      </w:r>
    </w:p>
    <w:p w14:paraId="5EA996AA" w14:textId="77777777" w:rsidR="003647BA" w:rsidRDefault="003647BA">
      <w:pPr>
        <w:pStyle w:val="Titre1"/>
        <w:rPr>
          <w:b w:val="0"/>
          <w:bCs w:val="0"/>
          <w:color w:val="auto"/>
          <w:sz w:val="24"/>
          <w:szCs w:val="24"/>
          <w:lang w:val="fr-BE"/>
        </w:rPr>
      </w:pPr>
    </w:p>
    <w:p w14:paraId="5EDBB4C8" w14:textId="77777777" w:rsidR="000C511E" w:rsidRDefault="000C511E" w:rsidP="000C511E">
      <w:pPr>
        <w:rPr>
          <w:lang w:val="fr-BE"/>
        </w:rPr>
      </w:pPr>
    </w:p>
    <w:p w14:paraId="5240D526" w14:textId="77777777" w:rsidR="000C511E" w:rsidRPr="000C511E" w:rsidRDefault="000C511E" w:rsidP="000C511E">
      <w:pPr>
        <w:rPr>
          <w:lang w:val="fr-BE"/>
        </w:rPr>
      </w:pPr>
    </w:p>
    <w:p w14:paraId="449DF8C3" w14:textId="1230368E" w:rsidR="00D60732" w:rsidRPr="000C511E" w:rsidRDefault="00000000" w:rsidP="000C511E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BE"/>
        </w:rPr>
      </w:pPr>
      <w:r w:rsidRPr="000C511E">
        <w:rPr>
          <w:lang w:val="fr-BE"/>
        </w:rPr>
        <w:lastRenderedPageBreak/>
        <w:t>Boîte à outils</w:t>
      </w:r>
    </w:p>
    <w:p w14:paraId="74185957" w14:textId="77777777" w:rsidR="00133D80" w:rsidRDefault="00133D80" w:rsidP="00133D80">
      <w:pPr>
        <w:rPr>
          <w:lang w:val="fr-BE"/>
        </w:rPr>
      </w:pPr>
    </w:p>
    <w:p w14:paraId="5F07F130" w14:textId="6FE46B94" w:rsidR="004E1FE0" w:rsidRPr="004E1FE0" w:rsidRDefault="004E1FE0" w:rsidP="004E1FE0">
      <w:pPr>
        <w:rPr>
          <w:b/>
          <w:bCs/>
          <w:sz w:val="24"/>
          <w:szCs w:val="24"/>
          <w:lang w:val="fr-BE"/>
        </w:rPr>
      </w:pPr>
      <w:r w:rsidRPr="004E1FE0">
        <w:rPr>
          <w:b/>
          <w:bCs/>
          <w:sz w:val="24"/>
          <w:szCs w:val="24"/>
          <w:u w:val="single"/>
          <w:lang w:val="fr-BE"/>
        </w:rPr>
        <w:t>Jeux pédagogiques</w:t>
      </w:r>
      <w:r>
        <w:rPr>
          <w:b/>
          <w:bCs/>
          <w:sz w:val="24"/>
          <w:szCs w:val="24"/>
          <w:lang w:val="fr-BE"/>
        </w:rPr>
        <w:t> :</w:t>
      </w:r>
    </w:p>
    <w:p w14:paraId="4EBCB233" w14:textId="77777777" w:rsidR="004E1FE0" w:rsidRPr="004E1FE0" w:rsidRDefault="004E1FE0" w:rsidP="004E1FE0">
      <w:pPr>
        <w:numPr>
          <w:ilvl w:val="0"/>
          <w:numId w:val="34"/>
        </w:numPr>
        <w:rPr>
          <w:sz w:val="24"/>
          <w:szCs w:val="24"/>
          <w:lang w:val="fr-BE"/>
        </w:rPr>
      </w:pPr>
      <w:r w:rsidRPr="004E1FE0">
        <w:rPr>
          <w:b/>
          <w:bCs/>
          <w:sz w:val="24"/>
          <w:szCs w:val="24"/>
          <w:lang w:val="fr-BE"/>
        </w:rPr>
        <w:t>Gère-toi un mois (GILS)</w:t>
      </w:r>
      <w:r w:rsidRPr="004E1FE0">
        <w:rPr>
          <w:sz w:val="24"/>
          <w:szCs w:val="24"/>
          <w:lang w:val="fr-BE"/>
        </w:rPr>
        <w:br/>
      </w:r>
      <w:r w:rsidRPr="004E1FE0">
        <w:rPr>
          <w:rFonts w:ascii="Segoe UI Emoji" w:hAnsi="Segoe UI Emoji" w:cs="Segoe UI Emoji"/>
          <w:sz w:val="24"/>
          <w:szCs w:val="24"/>
          <w:lang w:val="fr-BE"/>
        </w:rPr>
        <w:t>👉</w:t>
      </w:r>
      <w:r w:rsidRPr="004E1FE0">
        <w:rPr>
          <w:sz w:val="24"/>
          <w:szCs w:val="24"/>
          <w:lang w:val="fr-BE"/>
        </w:rPr>
        <w:t xml:space="preserve"> Jeu de simulation de budget où les participants doivent gérer leurs dépenses au fil du mois et faire face à des imprévus </w:t>
      </w:r>
    </w:p>
    <w:p w14:paraId="380D40B8" w14:textId="77777777" w:rsidR="004E1FE0" w:rsidRPr="004E1FE0" w:rsidRDefault="004E1FE0" w:rsidP="004E1FE0">
      <w:pPr>
        <w:numPr>
          <w:ilvl w:val="0"/>
          <w:numId w:val="34"/>
        </w:numPr>
        <w:rPr>
          <w:sz w:val="24"/>
          <w:szCs w:val="24"/>
          <w:lang w:val="fr-BE"/>
        </w:rPr>
      </w:pPr>
      <w:r w:rsidRPr="004E1FE0">
        <w:rPr>
          <w:b/>
          <w:bCs/>
          <w:sz w:val="24"/>
          <w:szCs w:val="24"/>
          <w:lang w:val="fr-BE"/>
        </w:rPr>
        <w:t>Argent sur table (GILS)</w:t>
      </w:r>
      <w:r w:rsidRPr="004E1FE0">
        <w:rPr>
          <w:sz w:val="24"/>
          <w:szCs w:val="24"/>
          <w:lang w:val="fr-BE"/>
        </w:rPr>
        <w:br/>
      </w:r>
      <w:r w:rsidRPr="004E1FE0">
        <w:rPr>
          <w:rFonts w:ascii="Segoe UI Emoji" w:hAnsi="Segoe UI Emoji" w:cs="Segoe UI Emoji"/>
          <w:sz w:val="24"/>
          <w:szCs w:val="24"/>
          <w:lang w:val="fr-BE"/>
        </w:rPr>
        <w:t>👉</w:t>
      </w:r>
      <w:r w:rsidRPr="004E1FE0">
        <w:rPr>
          <w:sz w:val="24"/>
          <w:szCs w:val="24"/>
          <w:lang w:val="fr-BE"/>
        </w:rPr>
        <w:t xml:space="preserve"> Jeu pour comprendre les priorités de dépenses et les choix à faire avec un budget limité </w:t>
      </w:r>
    </w:p>
    <w:p w14:paraId="6F78A5C9" w14:textId="77777777" w:rsidR="004E1FE0" w:rsidRPr="004E1FE0" w:rsidRDefault="004E1FE0" w:rsidP="004E1FE0">
      <w:pPr>
        <w:numPr>
          <w:ilvl w:val="0"/>
          <w:numId w:val="34"/>
        </w:numPr>
        <w:rPr>
          <w:sz w:val="24"/>
          <w:szCs w:val="24"/>
          <w:lang w:val="fr-BE"/>
        </w:rPr>
      </w:pPr>
      <w:r w:rsidRPr="004E1FE0">
        <w:rPr>
          <w:b/>
          <w:bCs/>
          <w:sz w:val="24"/>
          <w:szCs w:val="24"/>
          <w:lang w:val="fr-BE"/>
        </w:rPr>
        <w:t>La course aux droits (GILS)</w:t>
      </w:r>
      <w:r w:rsidRPr="004E1FE0">
        <w:rPr>
          <w:sz w:val="24"/>
          <w:szCs w:val="24"/>
          <w:lang w:val="fr-BE"/>
        </w:rPr>
        <w:br/>
      </w:r>
      <w:r w:rsidRPr="004E1FE0">
        <w:rPr>
          <w:rFonts w:ascii="Segoe UI Emoji" w:hAnsi="Segoe UI Emoji" w:cs="Segoe UI Emoji"/>
          <w:sz w:val="24"/>
          <w:szCs w:val="24"/>
          <w:lang w:val="fr-BE"/>
        </w:rPr>
        <w:t>👉</w:t>
      </w:r>
      <w:r w:rsidRPr="004E1FE0">
        <w:rPr>
          <w:sz w:val="24"/>
          <w:szCs w:val="24"/>
          <w:lang w:val="fr-BE"/>
        </w:rPr>
        <w:t xml:space="preserve"> Jeu de plateau pour découvrir les droits sociaux et mieux comprendre les aides disponibles </w:t>
      </w:r>
    </w:p>
    <w:p w14:paraId="1996C706" w14:textId="77777777" w:rsidR="004E1FE0" w:rsidRDefault="004E1FE0" w:rsidP="003647BA">
      <w:pPr>
        <w:numPr>
          <w:ilvl w:val="0"/>
          <w:numId w:val="34"/>
        </w:numPr>
        <w:rPr>
          <w:sz w:val="24"/>
          <w:szCs w:val="24"/>
          <w:lang w:val="fr-BE"/>
        </w:rPr>
      </w:pPr>
      <w:r w:rsidRPr="004E1FE0">
        <w:rPr>
          <w:b/>
          <w:bCs/>
          <w:sz w:val="24"/>
          <w:szCs w:val="24"/>
          <w:lang w:val="fr-BE"/>
        </w:rPr>
        <w:t>Un mois dans une vie (Créno)</w:t>
      </w:r>
      <w:r w:rsidRPr="004E1FE0">
        <w:rPr>
          <w:sz w:val="24"/>
          <w:szCs w:val="24"/>
          <w:lang w:val="fr-BE"/>
        </w:rPr>
        <w:br/>
      </w:r>
      <w:r w:rsidRPr="004E1FE0">
        <w:rPr>
          <w:rFonts w:ascii="Segoe UI Emoji" w:hAnsi="Segoe UI Emoji" w:cs="Segoe UI Emoji"/>
          <w:sz w:val="24"/>
          <w:szCs w:val="24"/>
          <w:lang w:val="fr-BE"/>
        </w:rPr>
        <w:t>👉</w:t>
      </w:r>
      <w:r w:rsidRPr="004E1FE0">
        <w:rPr>
          <w:sz w:val="24"/>
          <w:szCs w:val="24"/>
          <w:lang w:val="fr-BE"/>
        </w:rPr>
        <w:t xml:space="preserve"> Jeu immersif qui met en situation réelle de gestion financière sur un mois</w:t>
      </w:r>
    </w:p>
    <w:p w14:paraId="58F6A637" w14:textId="77777777" w:rsidR="004E1FE0" w:rsidRPr="004E1FE0" w:rsidRDefault="004E1FE0" w:rsidP="004E1FE0">
      <w:pPr>
        <w:ind w:left="360"/>
        <w:rPr>
          <w:sz w:val="24"/>
          <w:szCs w:val="24"/>
          <w:lang w:val="fr-BE"/>
        </w:rPr>
      </w:pPr>
    </w:p>
    <w:p w14:paraId="5FA9B8A2" w14:textId="77777777" w:rsidR="004E1FE0" w:rsidRPr="004E1FE0" w:rsidRDefault="004E1FE0" w:rsidP="004E1FE0">
      <w:pPr>
        <w:ind w:left="360"/>
        <w:rPr>
          <w:sz w:val="24"/>
          <w:szCs w:val="24"/>
          <w:lang w:val="fr-BE"/>
        </w:rPr>
      </w:pPr>
    </w:p>
    <w:p w14:paraId="7EF4FAC5" w14:textId="4C415F18" w:rsidR="004E1FE0" w:rsidRDefault="003647BA" w:rsidP="004E1FE0">
      <w:pPr>
        <w:ind w:left="360"/>
        <w:rPr>
          <w:sz w:val="24"/>
          <w:szCs w:val="24"/>
          <w:lang w:val="fr-BE"/>
        </w:rPr>
      </w:pPr>
      <w:r w:rsidRPr="000C511E">
        <w:rPr>
          <w:b/>
          <w:bCs/>
          <w:color w:val="365F91" w:themeColor="accent1" w:themeShade="BF"/>
          <w:szCs w:val="28"/>
          <w:bdr w:val="single" w:sz="4" w:space="0" w:color="auto"/>
          <w:lang w:val="fr-BE"/>
        </w:rPr>
        <w:t>Les 10 réflexes financiers</w:t>
      </w:r>
      <w:r w:rsidR="00133D80" w:rsidRPr="004E1FE0">
        <w:rPr>
          <w:color w:val="365F91" w:themeColor="accent1" w:themeShade="BF"/>
          <w:sz w:val="24"/>
          <w:szCs w:val="24"/>
          <w:lang w:val="fr-BE"/>
        </w:rPr>
        <w:t> </w:t>
      </w:r>
      <w:r w:rsidR="00133D80" w:rsidRPr="004E1FE0">
        <w:rPr>
          <w:sz w:val="24"/>
          <w:szCs w:val="24"/>
          <w:lang w:val="fr-BE"/>
        </w:rPr>
        <w:t xml:space="preserve"> </w:t>
      </w:r>
    </w:p>
    <w:p w14:paraId="4DB8358F" w14:textId="054BAE5C" w:rsidR="004E1FE0" w:rsidRPr="004E1FE0" w:rsidRDefault="003647BA" w:rsidP="004E1FE0">
      <w:pPr>
        <w:pStyle w:val="Paragraphedeliste"/>
        <w:numPr>
          <w:ilvl w:val="0"/>
          <w:numId w:val="35"/>
        </w:numPr>
        <w:rPr>
          <w:sz w:val="24"/>
          <w:szCs w:val="24"/>
          <w:lang w:val="fr-BE"/>
        </w:rPr>
      </w:pPr>
      <w:r w:rsidRPr="004E1FE0">
        <w:rPr>
          <w:sz w:val="24"/>
          <w:szCs w:val="24"/>
          <w:lang w:val="fr-BE"/>
        </w:rPr>
        <w:t>Ouvrir son courrier</w:t>
      </w:r>
      <w:r w:rsidRPr="004E1FE0">
        <w:rPr>
          <w:sz w:val="24"/>
          <w:szCs w:val="24"/>
          <w:lang w:val="fr-BE"/>
        </w:rPr>
        <w:br/>
      </w:r>
      <w:r w:rsidRPr="004E1FE0">
        <w:rPr>
          <w:rFonts w:ascii="Segoe UI Emoji" w:hAnsi="Segoe UI Emoji" w:cs="Segoe UI Emoji"/>
          <w:sz w:val="24"/>
          <w:szCs w:val="24"/>
          <w:lang w:val="fr-BE"/>
        </w:rPr>
        <w:t>👉</w:t>
      </w:r>
      <w:r w:rsidRPr="004E1FE0">
        <w:rPr>
          <w:sz w:val="24"/>
          <w:szCs w:val="24"/>
          <w:lang w:val="fr-BE"/>
        </w:rPr>
        <w:t xml:space="preserve"> Ne pas laisser les factures s’accumuler sans les lire </w:t>
      </w:r>
    </w:p>
    <w:p w14:paraId="40CF0E81" w14:textId="06A85446" w:rsidR="004E1FE0" w:rsidRPr="004E1FE0" w:rsidRDefault="003647BA" w:rsidP="004E1FE0">
      <w:pPr>
        <w:pStyle w:val="Paragraphedeliste"/>
        <w:numPr>
          <w:ilvl w:val="0"/>
          <w:numId w:val="35"/>
        </w:numPr>
        <w:rPr>
          <w:sz w:val="24"/>
          <w:szCs w:val="24"/>
          <w:lang w:val="fr-BE"/>
        </w:rPr>
      </w:pPr>
      <w:r w:rsidRPr="004E1FE0">
        <w:rPr>
          <w:sz w:val="24"/>
          <w:szCs w:val="24"/>
          <w:lang w:val="fr-BE"/>
        </w:rPr>
        <w:t>Vérifier son compte</w:t>
      </w:r>
      <w:r w:rsidRPr="004E1FE0">
        <w:rPr>
          <w:sz w:val="24"/>
          <w:szCs w:val="24"/>
          <w:lang w:val="fr-BE"/>
        </w:rPr>
        <w:br/>
      </w:r>
      <w:r w:rsidRPr="004E1FE0">
        <w:rPr>
          <w:rFonts w:ascii="Segoe UI Emoji" w:hAnsi="Segoe UI Emoji" w:cs="Segoe UI Emoji"/>
          <w:sz w:val="24"/>
          <w:szCs w:val="24"/>
          <w:lang w:val="fr-BE"/>
        </w:rPr>
        <w:t>👉</w:t>
      </w:r>
      <w:r w:rsidRPr="004E1FE0">
        <w:rPr>
          <w:sz w:val="24"/>
          <w:szCs w:val="24"/>
          <w:lang w:val="fr-BE"/>
        </w:rPr>
        <w:t xml:space="preserve"> Savoir combien il reste avant de dépenser </w:t>
      </w:r>
    </w:p>
    <w:p w14:paraId="06C9EA52" w14:textId="0948CFDB" w:rsidR="004E1FE0" w:rsidRPr="004E1FE0" w:rsidRDefault="003647BA" w:rsidP="004E1FE0">
      <w:pPr>
        <w:pStyle w:val="Paragraphedeliste"/>
        <w:numPr>
          <w:ilvl w:val="0"/>
          <w:numId w:val="35"/>
        </w:numPr>
        <w:rPr>
          <w:sz w:val="24"/>
          <w:szCs w:val="24"/>
          <w:lang w:val="fr-BE"/>
        </w:rPr>
      </w:pPr>
      <w:r w:rsidRPr="004E1FE0">
        <w:rPr>
          <w:sz w:val="24"/>
          <w:szCs w:val="24"/>
          <w:lang w:val="fr-BE"/>
        </w:rPr>
        <w:t>Lire ses factures</w:t>
      </w:r>
      <w:r w:rsidRPr="004E1FE0">
        <w:rPr>
          <w:sz w:val="24"/>
          <w:szCs w:val="24"/>
          <w:lang w:val="fr-BE"/>
        </w:rPr>
        <w:br/>
      </w:r>
      <w:r w:rsidRPr="004E1FE0">
        <w:rPr>
          <w:rFonts w:ascii="Segoe UI Emoji" w:hAnsi="Segoe UI Emoji" w:cs="Segoe UI Emoji"/>
          <w:sz w:val="24"/>
          <w:szCs w:val="24"/>
          <w:lang w:val="fr-BE"/>
        </w:rPr>
        <w:t>👉</w:t>
      </w:r>
      <w:r w:rsidRPr="004E1FE0">
        <w:rPr>
          <w:sz w:val="24"/>
          <w:szCs w:val="24"/>
          <w:lang w:val="fr-BE"/>
        </w:rPr>
        <w:t xml:space="preserve"> Comprendre ce que l’on paie </w:t>
      </w:r>
    </w:p>
    <w:p w14:paraId="4F1EF0C3" w14:textId="2983C7D8" w:rsidR="004E1FE0" w:rsidRPr="004E1FE0" w:rsidRDefault="003647BA" w:rsidP="004E1FE0">
      <w:pPr>
        <w:pStyle w:val="Paragraphedeliste"/>
        <w:numPr>
          <w:ilvl w:val="0"/>
          <w:numId w:val="35"/>
        </w:numPr>
        <w:rPr>
          <w:sz w:val="24"/>
          <w:szCs w:val="24"/>
          <w:lang w:val="fr-BE"/>
        </w:rPr>
      </w:pPr>
      <w:r w:rsidRPr="004E1FE0">
        <w:rPr>
          <w:sz w:val="24"/>
          <w:szCs w:val="24"/>
          <w:lang w:val="fr-BE"/>
        </w:rPr>
        <w:t>Suivre ses dépenses</w:t>
      </w:r>
      <w:r w:rsidRPr="004E1FE0">
        <w:rPr>
          <w:sz w:val="24"/>
          <w:szCs w:val="24"/>
          <w:lang w:val="fr-BE"/>
        </w:rPr>
        <w:br/>
      </w:r>
      <w:r w:rsidRPr="004E1FE0">
        <w:rPr>
          <w:rFonts w:ascii="Segoe UI Emoji" w:hAnsi="Segoe UI Emoji" w:cs="Segoe UI Emoji"/>
          <w:sz w:val="24"/>
          <w:szCs w:val="24"/>
          <w:lang w:val="fr-BE"/>
        </w:rPr>
        <w:t>👉</w:t>
      </w:r>
      <w:r w:rsidRPr="004E1FE0">
        <w:rPr>
          <w:sz w:val="24"/>
          <w:szCs w:val="24"/>
          <w:lang w:val="fr-BE"/>
        </w:rPr>
        <w:t xml:space="preserve"> Voir où part l’argent </w:t>
      </w:r>
    </w:p>
    <w:p w14:paraId="72C3DA06" w14:textId="070CD80C" w:rsidR="004E1FE0" w:rsidRPr="004E1FE0" w:rsidRDefault="003647BA" w:rsidP="004E1FE0">
      <w:pPr>
        <w:pStyle w:val="Paragraphedeliste"/>
        <w:numPr>
          <w:ilvl w:val="0"/>
          <w:numId w:val="35"/>
        </w:numPr>
        <w:rPr>
          <w:sz w:val="24"/>
          <w:szCs w:val="24"/>
          <w:lang w:val="fr-BE"/>
        </w:rPr>
      </w:pPr>
      <w:r w:rsidRPr="004E1FE0">
        <w:rPr>
          <w:sz w:val="24"/>
          <w:szCs w:val="24"/>
          <w:lang w:val="fr-BE"/>
        </w:rPr>
        <w:t>Éviter les crédits inutiles</w:t>
      </w:r>
      <w:r w:rsidRPr="004E1FE0">
        <w:rPr>
          <w:sz w:val="24"/>
          <w:szCs w:val="24"/>
          <w:lang w:val="fr-BE"/>
        </w:rPr>
        <w:br/>
      </w:r>
      <w:r w:rsidRPr="004E1FE0">
        <w:rPr>
          <w:rFonts w:ascii="Segoe UI Emoji" w:hAnsi="Segoe UI Emoji" w:cs="Segoe UI Emoji"/>
          <w:sz w:val="24"/>
          <w:szCs w:val="24"/>
          <w:lang w:val="fr-BE"/>
        </w:rPr>
        <w:t>👉</w:t>
      </w:r>
      <w:r w:rsidRPr="004E1FE0">
        <w:rPr>
          <w:sz w:val="24"/>
          <w:szCs w:val="24"/>
          <w:lang w:val="fr-BE"/>
        </w:rPr>
        <w:t xml:space="preserve"> Ne pas s’engager sans réfléchir </w:t>
      </w:r>
    </w:p>
    <w:p w14:paraId="1374BBFF" w14:textId="18DA48F0" w:rsidR="004E1FE0" w:rsidRPr="004E1FE0" w:rsidRDefault="003647BA" w:rsidP="004E1FE0">
      <w:pPr>
        <w:pStyle w:val="Paragraphedeliste"/>
        <w:numPr>
          <w:ilvl w:val="0"/>
          <w:numId w:val="35"/>
        </w:numPr>
        <w:rPr>
          <w:sz w:val="24"/>
          <w:szCs w:val="24"/>
          <w:lang w:val="fr-BE"/>
        </w:rPr>
      </w:pPr>
      <w:r w:rsidRPr="004E1FE0">
        <w:rPr>
          <w:sz w:val="24"/>
          <w:szCs w:val="24"/>
          <w:lang w:val="fr-BE"/>
        </w:rPr>
        <w:t>Comparer les offres</w:t>
      </w:r>
      <w:r w:rsidRPr="004E1FE0">
        <w:rPr>
          <w:sz w:val="24"/>
          <w:szCs w:val="24"/>
          <w:lang w:val="fr-BE"/>
        </w:rPr>
        <w:br/>
      </w:r>
      <w:r w:rsidRPr="004E1FE0">
        <w:rPr>
          <w:rFonts w:ascii="Segoe UI Emoji" w:hAnsi="Segoe UI Emoji" w:cs="Segoe UI Emoji"/>
          <w:sz w:val="24"/>
          <w:szCs w:val="24"/>
          <w:lang w:val="fr-BE"/>
        </w:rPr>
        <w:t>👉</w:t>
      </w:r>
      <w:r w:rsidRPr="004E1FE0">
        <w:rPr>
          <w:sz w:val="24"/>
          <w:szCs w:val="24"/>
          <w:lang w:val="fr-BE"/>
        </w:rPr>
        <w:t xml:space="preserve"> Chercher le prix le plus avantageux</w:t>
      </w:r>
    </w:p>
    <w:p w14:paraId="24C9B943" w14:textId="38FB083C" w:rsidR="004E1FE0" w:rsidRPr="004E1FE0" w:rsidRDefault="003647BA" w:rsidP="004E1FE0">
      <w:pPr>
        <w:pStyle w:val="Paragraphedeliste"/>
        <w:numPr>
          <w:ilvl w:val="0"/>
          <w:numId w:val="35"/>
        </w:numPr>
        <w:rPr>
          <w:sz w:val="24"/>
          <w:szCs w:val="24"/>
          <w:lang w:val="fr-BE"/>
        </w:rPr>
      </w:pPr>
      <w:r w:rsidRPr="004E1FE0">
        <w:rPr>
          <w:sz w:val="24"/>
          <w:szCs w:val="24"/>
          <w:lang w:val="fr-BE"/>
        </w:rPr>
        <w:t>Poser des questions</w:t>
      </w:r>
      <w:r w:rsidRPr="004E1FE0">
        <w:rPr>
          <w:sz w:val="24"/>
          <w:szCs w:val="24"/>
          <w:lang w:val="fr-BE"/>
        </w:rPr>
        <w:br/>
      </w:r>
      <w:r w:rsidRPr="004E1FE0">
        <w:rPr>
          <w:rFonts w:ascii="Segoe UI Emoji" w:hAnsi="Segoe UI Emoji" w:cs="Segoe UI Emoji"/>
          <w:sz w:val="24"/>
          <w:szCs w:val="24"/>
          <w:lang w:val="fr-BE"/>
        </w:rPr>
        <w:t>👉</w:t>
      </w:r>
      <w:r w:rsidRPr="004E1FE0">
        <w:rPr>
          <w:sz w:val="24"/>
          <w:szCs w:val="24"/>
          <w:lang w:val="fr-BE"/>
        </w:rPr>
        <w:t xml:space="preserve"> Demander quand on ne comprend pas </w:t>
      </w:r>
    </w:p>
    <w:p w14:paraId="4F8D1E29" w14:textId="077D1FAA" w:rsidR="004E1FE0" w:rsidRPr="004E1FE0" w:rsidRDefault="003647BA" w:rsidP="004E1FE0">
      <w:pPr>
        <w:pStyle w:val="Paragraphedeliste"/>
        <w:numPr>
          <w:ilvl w:val="0"/>
          <w:numId w:val="35"/>
        </w:numPr>
        <w:rPr>
          <w:sz w:val="24"/>
          <w:szCs w:val="24"/>
          <w:lang w:val="fr-BE"/>
        </w:rPr>
      </w:pPr>
      <w:r w:rsidRPr="004E1FE0">
        <w:rPr>
          <w:sz w:val="24"/>
          <w:szCs w:val="24"/>
          <w:lang w:val="fr-BE"/>
        </w:rPr>
        <w:lastRenderedPageBreak/>
        <w:t>Demander conseil</w:t>
      </w:r>
      <w:r w:rsidRPr="004E1FE0">
        <w:rPr>
          <w:sz w:val="24"/>
          <w:szCs w:val="24"/>
          <w:lang w:val="fr-BE"/>
        </w:rPr>
        <w:br/>
      </w:r>
      <w:r w:rsidRPr="004E1FE0">
        <w:rPr>
          <w:rFonts w:ascii="Segoe UI Emoji" w:hAnsi="Segoe UI Emoji" w:cs="Segoe UI Emoji"/>
          <w:sz w:val="24"/>
          <w:szCs w:val="24"/>
          <w:lang w:val="fr-BE"/>
        </w:rPr>
        <w:t>👉</w:t>
      </w:r>
      <w:r w:rsidRPr="004E1FE0">
        <w:rPr>
          <w:sz w:val="24"/>
          <w:szCs w:val="24"/>
          <w:lang w:val="fr-BE"/>
        </w:rPr>
        <w:t xml:space="preserve"> Ne pas rester seul face à une difficulté </w:t>
      </w:r>
    </w:p>
    <w:p w14:paraId="68892A96" w14:textId="2B863F30" w:rsidR="004E1FE0" w:rsidRPr="004E1FE0" w:rsidRDefault="003647BA" w:rsidP="00C3757C">
      <w:pPr>
        <w:pStyle w:val="Paragraphedeliste"/>
        <w:numPr>
          <w:ilvl w:val="0"/>
          <w:numId w:val="35"/>
        </w:numPr>
        <w:rPr>
          <w:sz w:val="24"/>
          <w:szCs w:val="24"/>
          <w:lang w:val="fr-BE"/>
        </w:rPr>
      </w:pPr>
      <w:r w:rsidRPr="004E1FE0">
        <w:rPr>
          <w:sz w:val="24"/>
          <w:szCs w:val="24"/>
          <w:lang w:val="fr-BE"/>
        </w:rPr>
        <w:t>Réagir rapidement</w:t>
      </w:r>
      <w:r w:rsidRPr="004E1FE0">
        <w:rPr>
          <w:sz w:val="24"/>
          <w:szCs w:val="24"/>
          <w:lang w:val="fr-BE"/>
        </w:rPr>
        <w:br/>
      </w:r>
      <w:r w:rsidRPr="004E1FE0">
        <w:rPr>
          <w:rFonts w:ascii="Segoe UI Emoji" w:hAnsi="Segoe UI Emoji" w:cs="Segoe UI Emoji"/>
          <w:sz w:val="24"/>
          <w:szCs w:val="24"/>
          <w:lang w:val="fr-BE"/>
        </w:rPr>
        <w:t>👉</w:t>
      </w:r>
      <w:r w:rsidRPr="004E1FE0">
        <w:rPr>
          <w:sz w:val="24"/>
          <w:szCs w:val="24"/>
          <w:lang w:val="fr-BE"/>
        </w:rPr>
        <w:t xml:space="preserve"> Ne pas laisser une situation s’aggraver </w:t>
      </w:r>
    </w:p>
    <w:p w14:paraId="41A44407" w14:textId="635FBE26" w:rsidR="00D60732" w:rsidRPr="000C511E" w:rsidRDefault="003647BA" w:rsidP="00C3757C">
      <w:pPr>
        <w:pStyle w:val="Paragraphedeliste"/>
        <w:numPr>
          <w:ilvl w:val="0"/>
          <w:numId w:val="35"/>
        </w:numPr>
        <w:rPr>
          <w:b/>
          <w:bCs/>
          <w:sz w:val="24"/>
          <w:szCs w:val="24"/>
          <w:lang w:val="fr-BE"/>
        </w:rPr>
      </w:pPr>
      <w:r w:rsidRPr="004E1FE0">
        <w:rPr>
          <w:sz w:val="24"/>
          <w:szCs w:val="24"/>
          <w:lang w:val="fr-BE"/>
        </w:rPr>
        <w:t>Demander de l’aide</w:t>
      </w:r>
      <w:r w:rsidRPr="004E1FE0">
        <w:rPr>
          <w:sz w:val="24"/>
          <w:szCs w:val="24"/>
          <w:lang w:val="fr-BE"/>
        </w:rPr>
        <w:br/>
      </w:r>
      <w:r w:rsidRPr="004E1FE0">
        <w:rPr>
          <w:rFonts w:ascii="Segoe UI Emoji" w:hAnsi="Segoe UI Emoji" w:cs="Segoe UI Emoji"/>
          <w:sz w:val="24"/>
          <w:szCs w:val="24"/>
          <w:lang w:val="fr-BE"/>
        </w:rPr>
        <w:t>👉</w:t>
      </w:r>
      <w:r w:rsidRPr="004E1FE0">
        <w:rPr>
          <w:sz w:val="24"/>
          <w:szCs w:val="24"/>
          <w:lang w:val="fr-BE"/>
        </w:rPr>
        <w:t xml:space="preserve"> Des solutions existent en cas de problème</w:t>
      </w:r>
    </w:p>
    <w:p w14:paraId="624DB9D6" w14:textId="77777777" w:rsidR="000C511E" w:rsidRDefault="000C511E" w:rsidP="000C511E">
      <w:pPr>
        <w:rPr>
          <w:b/>
          <w:bCs/>
          <w:sz w:val="24"/>
          <w:szCs w:val="24"/>
          <w:lang w:val="fr-BE"/>
        </w:rPr>
      </w:pPr>
    </w:p>
    <w:p w14:paraId="19605727" w14:textId="77777777" w:rsidR="000C511E" w:rsidRDefault="000C511E" w:rsidP="000C511E">
      <w:pPr>
        <w:rPr>
          <w:b/>
          <w:bCs/>
          <w:sz w:val="24"/>
          <w:szCs w:val="24"/>
          <w:lang w:val="fr-BE"/>
        </w:rPr>
      </w:pPr>
    </w:p>
    <w:p w14:paraId="2C096413" w14:textId="77777777" w:rsidR="000C511E" w:rsidRDefault="000C511E" w:rsidP="000C511E">
      <w:pPr>
        <w:rPr>
          <w:b/>
          <w:bCs/>
          <w:sz w:val="24"/>
          <w:szCs w:val="24"/>
          <w:lang w:val="fr-BE"/>
        </w:rPr>
      </w:pPr>
    </w:p>
    <w:p w14:paraId="5FB398C4" w14:textId="77777777" w:rsidR="000C511E" w:rsidRDefault="000C511E" w:rsidP="000C511E">
      <w:pPr>
        <w:rPr>
          <w:b/>
          <w:bCs/>
          <w:sz w:val="24"/>
          <w:szCs w:val="24"/>
          <w:lang w:val="fr-BE"/>
        </w:rPr>
      </w:pPr>
    </w:p>
    <w:p w14:paraId="64B8DAC4" w14:textId="77777777" w:rsidR="000C511E" w:rsidRDefault="000C511E" w:rsidP="000C511E">
      <w:pPr>
        <w:rPr>
          <w:b/>
          <w:bCs/>
          <w:sz w:val="24"/>
          <w:szCs w:val="24"/>
          <w:lang w:val="fr-BE"/>
        </w:rPr>
      </w:pPr>
    </w:p>
    <w:p w14:paraId="72FE8A82" w14:textId="77777777" w:rsidR="000C511E" w:rsidRDefault="000C511E" w:rsidP="000C511E">
      <w:pPr>
        <w:rPr>
          <w:b/>
          <w:bCs/>
          <w:sz w:val="24"/>
          <w:szCs w:val="24"/>
          <w:lang w:val="fr-BE"/>
        </w:rPr>
      </w:pPr>
    </w:p>
    <w:p w14:paraId="73475DF2" w14:textId="77777777" w:rsidR="000C511E" w:rsidRDefault="000C511E" w:rsidP="000C511E">
      <w:pPr>
        <w:rPr>
          <w:b/>
          <w:bCs/>
          <w:sz w:val="24"/>
          <w:szCs w:val="24"/>
          <w:lang w:val="fr-BE"/>
        </w:rPr>
      </w:pPr>
    </w:p>
    <w:p w14:paraId="62D11D6F" w14:textId="77777777" w:rsidR="000C511E" w:rsidRDefault="000C511E" w:rsidP="000C511E">
      <w:pPr>
        <w:rPr>
          <w:b/>
          <w:bCs/>
          <w:sz w:val="24"/>
          <w:szCs w:val="24"/>
          <w:lang w:val="fr-BE"/>
        </w:rPr>
      </w:pPr>
    </w:p>
    <w:p w14:paraId="71A1843A" w14:textId="77777777" w:rsidR="000C511E" w:rsidRDefault="000C511E" w:rsidP="000C511E">
      <w:pPr>
        <w:rPr>
          <w:b/>
          <w:bCs/>
          <w:sz w:val="24"/>
          <w:szCs w:val="24"/>
          <w:lang w:val="fr-BE"/>
        </w:rPr>
      </w:pPr>
    </w:p>
    <w:p w14:paraId="1C1EA4A1" w14:textId="77777777" w:rsidR="000C511E" w:rsidRDefault="000C511E" w:rsidP="000C511E">
      <w:pPr>
        <w:rPr>
          <w:b/>
          <w:bCs/>
          <w:sz w:val="24"/>
          <w:szCs w:val="24"/>
          <w:lang w:val="fr-BE"/>
        </w:rPr>
      </w:pPr>
    </w:p>
    <w:p w14:paraId="02542EE0" w14:textId="77777777" w:rsidR="000C511E" w:rsidRPr="000C511E" w:rsidRDefault="000C511E" w:rsidP="000C511E">
      <w:pPr>
        <w:rPr>
          <w:b/>
          <w:bCs/>
          <w:sz w:val="24"/>
          <w:szCs w:val="24"/>
          <w:lang w:val="fr-BE"/>
        </w:rPr>
      </w:pPr>
    </w:p>
    <w:p w14:paraId="7B412776" w14:textId="22E57C9C" w:rsidR="00F112AF" w:rsidRDefault="00F112AF" w:rsidP="00F112AF">
      <w:pPr>
        <w:ind w:left="710"/>
        <w:rPr>
          <w:b/>
          <w:bCs/>
          <w:sz w:val="24"/>
          <w:szCs w:val="24"/>
          <w:lang w:val="fr-BE"/>
        </w:rPr>
      </w:pPr>
    </w:p>
    <w:p w14:paraId="75DC55F2" w14:textId="77777777" w:rsidR="00BB4E97" w:rsidRDefault="00BB4E97" w:rsidP="00F112AF">
      <w:pPr>
        <w:ind w:left="710"/>
        <w:rPr>
          <w:b/>
          <w:bCs/>
          <w:sz w:val="24"/>
          <w:szCs w:val="24"/>
          <w:lang w:val="fr-BE"/>
        </w:rPr>
      </w:pPr>
    </w:p>
    <w:p w14:paraId="6ABDADDB" w14:textId="77777777" w:rsidR="00BB4E97" w:rsidRDefault="00BB4E97" w:rsidP="00F112AF">
      <w:pPr>
        <w:ind w:left="710"/>
        <w:rPr>
          <w:b/>
          <w:bCs/>
          <w:sz w:val="24"/>
          <w:szCs w:val="24"/>
          <w:lang w:val="fr-BE"/>
        </w:rPr>
      </w:pPr>
    </w:p>
    <w:p w14:paraId="2DD7A1ED" w14:textId="77777777" w:rsidR="00BB4E97" w:rsidRDefault="00BB4E97" w:rsidP="00F112AF">
      <w:pPr>
        <w:ind w:left="710"/>
        <w:rPr>
          <w:b/>
          <w:bCs/>
          <w:sz w:val="24"/>
          <w:szCs w:val="24"/>
          <w:lang w:val="fr-BE"/>
        </w:rPr>
      </w:pPr>
    </w:p>
    <w:p w14:paraId="750385AA" w14:textId="77777777" w:rsidR="00BB4E97" w:rsidRDefault="00BB4E97" w:rsidP="00F112AF">
      <w:pPr>
        <w:ind w:left="710"/>
        <w:rPr>
          <w:b/>
          <w:bCs/>
          <w:sz w:val="24"/>
          <w:szCs w:val="24"/>
          <w:lang w:val="fr-BE"/>
        </w:rPr>
      </w:pPr>
    </w:p>
    <w:p w14:paraId="5F784F52" w14:textId="77777777" w:rsidR="00BB4E97" w:rsidRDefault="00BB4E97" w:rsidP="00F112AF">
      <w:pPr>
        <w:ind w:left="710"/>
        <w:rPr>
          <w:b/>
          <w:bCs/>
          <w:sz w:val="24"/>
          <w:szCs w:val="24"/>
          <w:lang w:val="fr-BE"/>
        </w:rPr>
      </w:pPr>
    </w:p>
    <w:p w14:paraId="697236F0" w14:textId="77777777" w:rsidR="00BB4E97" w:rsidRDefault="00BB4E97" w:rsidP="00F112AF">
      <w:pPr>
        <w:ind w:left="710"/>
        <w:rPr>
          <w:b/>
          <w:bCs/>
          <w:sz w:val="24"/>
          <w:szCs w:val="24"/>
          <w:lang w:val="fr-BE"/>
        </w:rPr>
      </w:pPr>
    </w:p>
    <w:p w14:paraId="27564C49" w14:textId="77777777" w:rsidR="00BB4E97" w:rsidRDefault="00BB4E97" w:rsidP="00F112AF">
      <w:pPr>
        <w:ind w:left="710"/>
        <w:rPr>
          <w:b/>
          <w:bCs/>
          <w:sz w:val="24"/>
          <w:szCs w:val="24"/>
          <w:lang w:val="fr-BE"/>
        </w:rPr>
      </w:pPr>
    </w:p>
    <w:p w14:paraId="3B0B81D5" w14:textId="77777777" w:rsidR="00E6769E" w:rsidRDefault="00E6769E" w:rsidP="00492AC8">
      <w:pPr>
        <w:ind w:left="-851"/>
        <w:rPr>
          <w:b/>
          <w:bCs/>
          <w:sz w:val="24"/>
          <w:szCs w:val="24"/>
          <w:lang w:val="fr-BE"/>
        </w:rPr>
      </w:pPr>
    </w:p>
    <w:p w14:paraId="5DD396DB" w14:textId="5B0A73DB" w:rsidR="00A0221E" w:rsidRDefault="00492AC8" w:rsidP="00492AC8">
      <w:pPr>
        <w:ind w:left="-851"/>
        <w:rPr>
          <w:b/>
          <w:bCs/>
          <w:sz w:val="24"/>
          <w:szCs w:val="24"/>
          <w:lang w:val="fr-BE"/>
        </w:rPr>
      </w:pPr>
      <w:r>
        <w:rPr>
          <w:b/>
          <w:bCs/>
          <w:noProof/>
        </w:rPr>
        <w:lastRenderedPageBreak/>
        <w:drawing>
          <wp:inline distT="0" distB="0" distL="0" distR="0" wp14:anchorId="6109CA7C" wp14:editId="5C6A56D8">
            <wp:extent cx="6900745" cy="5931314"/>
            <wp:effectExtent l="0" t="0" r="0" b="0"/>
            <wp:docPr id="169616862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5004" cy="60209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DCFC79" w14:textId="4106325A" w:rsidR="00492AC8" w:rsidRDefault="00492AC8" w:rsidP="00492AC8">
      <w:pPr>
        <w:ind w:left="-851"/>
        <w:rPr>
          <w:b/>
          <w:bCs/>
          <w:sz w:val="24"/>
          <w:szCs w:val="24"/>
          <w:lang w:val="fr-BE"/>
        </w:rPr>
      </w:pPr>
      <w:r w:rsidRPr="00A0221E">
        <w:rPr>
          <w:b/>
          <w:bCs/>
          <w:noProof/>
        </w:rPr>
        <w:lastRenderedPageBreak/>
        <w:drawing>
          <wp:inline distT="0" distB="0" distL="0" distR="0" wp14:anchorId="25C68ED9" wp14:editId="557A85B4">
            <wp:extent cx="6916868" cy="6233657"/>
            <wp:effectExtent l="0" t="0" r="0" b="0"/>
            <wp:docPr id="151524731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5247317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968744" cy="6280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9C33A6" w14:textId="77777777" w:rsidR="00225447" w:rsidRDefault="00225447" w:rsidP="00492AC8">
      <w:pPr>
        <w:ind w:left="-851"/>
        <w:rPr>
          <w:b/>
          <w:bCs/>
          <w:sz w:val="24"/>
          <w:szCs w:val="24"/>
          <w:lang w:val="fr-BE"/>
        </w:rPr>
      </w:pPr>
    </w:p>
    <w:p w14:paraId="29FB6B1D" w14:textId="77777777" w:rsidR="00225447" w:rsidRDefault="00225447" w:rsidP="00492AC8">
      <w:pPr>
        <w:ind w:left="-851"/>
        <w:rPr>
          <w:b/>
          <w:bCs/>
          <w:sz w:val="24"/>
          <w:szCs w:val="24"/>
          <w:lang w:val="fr-BE"/>
        </w:rPr>
      </w:pPr>
    </w:p>
    <w:p w14:paraId="6474C0D8" w14:textId="77777777" w:rsidR="00225447" w:rsidRDefault="00225447" w:rsidP="00492AC8">
      <w:pPr>
        <w:ind w:left="-851"/>
        <w:rPr>
          <w:b/>
          <w:bCs/>
          <w:sz w:val="24"/>
          <w:szCs w:val="24"/>
          <w:lang w:val="fr-BE"/>
        </w:rPr>
      </w:pPr>
    </w:p>
    <w:p w14:paraId="0229C169" w14:textId="77777777" w:rsidR="00225447" w:rsidRDefault="00225447" w:rsidP="00492AC8">
      <w:pPr>
        <w:ind w:left="-851"/>
        <w:rPr>
          <w:b/>
          <w:bCs/>
          <w:sz w:val="24"/>
          <w:szCs w:val="24"/>
          <w:lang w:val="fr-BE"/>
        </w:rPr>
      </w:pPr>
    </w:p>
    <w:p w14:paraId="315E0B44" w14:textId="77777777" w:rsidR="00225447" w:rsidRDefault="00225447" w:rsidP="00492AC8">
      <w:pPr>
        <w:ind w:left="-851"/>
        <w:rPr>
          <w:b/>
          <w:bCs/>
          <w:sz w:val="24"/>
          <w:szCs w:val="24"/>
          <w:lang w:val="fr-BE"/>
        </w:rPr>
      </w:pPr>
    </w:p>
    <w:p w14:paraId="4284DB98" w14:textId="77777777" w:rsidR="00225447" w:rsidRDefault="00225447" w:rsidP="00492AC8">
      <w:pPr>
        <w:ind w:left="-851"/>
        <w:rPr>
          <w:b/>
          <w:bCs/>
          <w:sz w:val="24"/>
          <w:szCs w:val="24"/>
          <w:lang w:val="fr-BE"/>
        </w:rPr>
      </w:pPr>
    </w:p>
    <w:p w14:paraId="73C9196E" w14:textId="6DC67B4C" w:rsidR="00225447" w:rsidRDefault="00EA67D8" w:rsidP="00492AC8">
      <w:pPr>
        <w:ind w:left="-851"/>
        <w:rPr>
          <w:b/>
          <w:bCs/>
          <w:sz w:val="24"/>
          <w:szCs w:val="24"/>
          <w:lang w:val="fr-BE"/>
        </w:rPr>
      </w:pPr>
      <w:r>
        <w:rPr>
          <w:b/>
          <w:bCs/>
          <w:noProof/>
          <w:sz w:val="24"/>
          <w:szCs w:val="24"/>
          <w:lang w:val="fr-BE"/>
        </w:rPr>
        <w:lastRenderedPageBreak/>
        <w:drawing>
          <wp:inline distT="0" distB="0" distL="0" distR="0" wp14:anchorId="7274F789" wp14:editId="0860599F">
            <wp:extent cx="5486400" cy="7760335"/>
            <wp:effectExtent l="0" t="0" r="0" b="0"/>
            <wp:docPr id="44266260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2662608" name="Image 442662608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776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825EB7" w14:textId="77777777" w:rsidR="00EA67D8" w:rsidRDefault="00EA67D8" w:rsidP="00492AC8">
      <w:pPr>
        <w:ind w:left="-851"/>
        <w:rPr>
          <w:b/>
          <w:bCs/>
          <w:sz w:val="24"/>
          <w:szCs w:val="24"/>
          <w:lang w:val="fr-BE"/>
        </w:rPr>
      </w:pPr>
    </w:p>
    <w:p w14:paraId="550DA75A" w14:textId="77F5BAB6" w:rsidR="00EA67D8" w:rsidRDefault="00EA67D8" w:rsidP="00492AC8">
      <w:pPr>
        <w:ind w:left="-851"/>
        <w:rPr>
          <w:b/>
          <w:bCs/>
          <w:sz w:val="24"/>
          <w:szCs w:val="24"/>
          <w:lang w:val="fr-BE"/>
        </w:rPr>
      </w:pPr>
      <w:r>
        <w:rPr>
          <w:b/>
          <w:bCs/>
          <w:noProof/>
          <w:sz w:val="24"/>
          <w:szCs w:val="24"/>
          <w:lang w:val="fr-BE"/>
        </w:rPr>
        <w:lastRenderedPageBreak/>
        <w:drawing>
          <wp:inline distT="0" distB="0" distL="0" distR="0" wp14:anchorId="6B595905" wp14:editId="27BAECCE">
            <wp:extent cx="6877878" cy="8077944"/>
            <wp:effectExtent l="0" t="0" r="0" b="0"/>
            <wp:docPr id="932703115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1035" cy="8152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9EBD96" w14:textId="02908552" w:rsidR="00225447" w:rsidRPr="00F112AF" w:rsidRDefault="00225447" w:rsidP="00492AC8">
      <w:pPr>
        <w:ind w:left="-851"/>
        <w:rPr>
          <w:b/>
          <w:bCs/>
          <w:sz w:val="24"/>
          <w:szCs w:val="24"/>
          <w:lang w:val="fr-BE"/>
        </w:rPr>
      </w:pPr>
    </w:p>
    <w:sectPr w:rsidR="00225447" w:rsidRPr="00F112AF" w:rsidSect="00BB4E97">
      <w:pgSz w:w="12240" w:h="15840"/>
      <w:pgMar w:top="1440" w:right="1800" w:bottom="1440" w:left="180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B0E5A23"/>
    <w:multiLevelType w:val="multilevel"/>
    <w:tmpl w:val="942E1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E093259"/>
    <w:multiLevelType w:val="multilevel"/>
    <w:tmpl w:val="6AE0B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FC523A2"/>
    <w:multiLevelType w:val="multilevel"/>
    <w:tmpl w:val="8C1A4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08B4589"/>
    <w:multiLevelType w:val="multilevel"/>
    <w:tmpl w:val="D396D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51D1C84"/>
    <w:multiLevelType w:val="multilevel"/>
    <w:tmpl w:val="6BECD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7AD0B3F"/>
    <w:multiLevelType w:val="multilevel"/>
    <w:tmpl w:val="35A42E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FF7047D"/>
    <w:multiLevelType w:val="multilevel"/>
    <w:tmpl w:val="B0A4F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22E7959"/>
    <w:multiLevelType w:val="multilevel"/>
    <w:tmpl w:val="3F40F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D6360CB"/>
    <w:multiLevelType w:val="hybridMultilevel"/>
    <w:tmpl w:val="5B485E48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E4E233C"/>
    <w:multiLevelType w:val="hybridMultilevel"/>
    <w:tmpl w:val="9E8A7E62"/>
    <w:lvl w:ilvl="0" w:tplc="08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1F547CD"/>
    <w:multiLevelType w:val="multilevel"/>
    <w:tmpl w:val="94CA850E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25E0164"/>
    <w:multiLevelType w:val="multilevel"/>
    <w:tmpl w:val="2918E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63F41A3"/>
    <w:multiLevelType w:val="multilevel"/>
    <w:tmpl w:val="A1D86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8B83260"/>
    <w:multiLevelType w:val="multilevel"/>
    <w:tmpl w:val="8BE2D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2502BF3"/>
    <w:multiLevelType w:val="multilevel"/>
    <w:tmpl w:val="9D8EE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6543B67"/>
    <w:multiLevelType w:val="multilevel"/>
    <w:tmpl w:val="283CF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B9A1A81"/>
    <w:multiLevelType w:val="multilevel"/>
    <w:tmpl w:val="1C66E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3121674"/>
    <w:multiLevelType w:val="hybridMultilevel"/>
    <w:tmpl w:val="0B02CDDE"/>
    <w:lvl w:ilvl="0" w:tplc="3B8A9D32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185870"/>
    <w:multiLevelType w:val="multilevel"/>
    <w:tmpl w:val="0AD4E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4CC5B83"/>
    <w:multiLevelType w:val="multilevel"/>
    <w:tmpl w:val="D5BE5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6801619"/>
    <w:multiLevelType w:val="multilevel"/>
    <w:tmpl w:val="D8002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7240F63"/>
    <w:multiLevelType w:val="hybridMultilevel"/>
    <w:tmpl w:val="8AE8484E"/>
    <w:lvl w:ilvl="0" w:tplc="2F6A3AFA">
      <w:start w:val="1"/>
      <w:numFmt w:val="decimal"/>
      <w:lvlText w:val="%1-"/>
      <w:lvlJc w:val="left"/>
      <w:pPr>
        <w:ind w:left="1070" w:hanging="360"/>
      </w:pPr>
      <w:rPr>
        <w:rFonts w:hint="default"/>
        <w:b w:val="0"/>
        <w:bCs w:val="0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0A0990"/>
    <w:multiLevelType w:val="multilevel"/>
    <w:tmpl w:val="09848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D3C69FE"/>
    <w:multiLevelType w:val="multilevel"/>
    <w:tmpl w:val="E2E29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132635A"/>
    <w:multiLevelType w:val="multilevel"/>
    <w:tmpl w:val="8BCEF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4053601"/>
    <w:multiLevelType w:val="multilevel"/>
    <w:tmpl w:val="FC74A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7CB7AC2"/>
    <w:multiLevelType w:val="hybridMultilevel"/>
    <w:tmpl w:val="EDA6801A"/>
    <w:lvl w:ilvl="0" w:tplc="AA18FE4A">
      <w:numFmt w:val="bullet"/>
      <w:lvlText w:val="-"/>
      <w:lvlJc w:val="left"/>
      <w:pPr>
        <w:ind w:left="720" w:hanging="360"/>
      </w:pPr>
      <w:rPr>
        <w:rFonts w:ascii="Segoe UI Emoji" w:eastAsiaTheme="minorEastAsia" w:hAnsi="Segoe UI Emoji" w:cs="Segoe UI Emoji" w:hint="default"/>
        <w:b/>
        <w:sz w:val="24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837880"/>
    <w:multiLevelType w:val="multilevel"/>
    <w:tmpl w:val="39C45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76826941">
    <w:abstractNumId w:val="8"/>
  </w:num>
  <w:num w:numId="2" w16cid:durableId="2109999840">
    <w:abstractNumId w:val="6"/>
  </w:num>
  <w:num w:numId="3" w16cid:durableId="2059893605">
    <w:abstractNumId w:val="5"/>
  </w:num>
  <w:num w:numId="4" w16cid:durableId="795678773">
    <w:abstractNumId w:val="4"/>
  </w:num>
  <w:num w:numId="5" w16cid:durableId="136848701">
    <w:abstractNumId w:val="7"/>
  </w:num>
  <w:num w:numId="6" w16cid:durableId="1749955889">
    <w:abstractNumId w:val="3"/>
  </w:num>
  <w:num w:numId="7" w16cid:durableId="1415589959">
    <w:abstractNumId w:val="2"/>
  </w:num>
  <w:num w:numId="8" w16cid:durableId="1989552798">
    <w:abstractNumId w:val="1"/>
  </w:num>
  <w:num w:numId="9" w16cid:durableId="1122260770">
    <w:abstractNumId w:val="0"/>
  </w:num>
  <w:num w:numId="10" w16cid:durableId="517240068">
    <w:abstractNumId w:val="29"/>
  </w:num>
  <w:num w:numId="11" w16cid:durableId="1732803299">
    <w:abstractNumId w:val="34"/>
  </w:num>
  <w:num w:numId="12" w16cid:durableId="206138412">
    <w:abstractNumId w:val="16"/>
  </w:num>
  <w:num w:numId="13" w16cid:durableId="729310305">
    <w:abstractNumId w:val="11"/>
  </w:num>
  <w:num w:numId="14" w16cid:durableId="17199104">
    <w:abstractNumId w:val="36"/>
  </w:num>
  <w:num w:numId="15" w16cid:durableId="1482769897">
    <w:abstractNumId w:val="33"/>
  </w:num>
  <w:num w:numId="16" w16cid:durableId="791241751">
    <w:abstractNumId w:val="13"/>
  </w:num>
  <w:num w:numId="17" w16cid:durableId="900947872">
    <w:abstractNumId w:val="15"/>
  </w:num>
  <w:num w:numId="18" w16cid:durableId="960723934">
    <w:abstractNumId w:val="27"/>
  </w:num>
  <w:num w:numId="19" w16cid:durableId="1951467334">
    <w:abstractNumId w:val="32"/>
  </w:num>
  <w:num w:numId="20" w16cid:durableId="1650550812">
    <w:abstractNumId w:val="21"/>
  </w:num>
  <w:num w:numId="21" w16cid:durableId="1409884970">
    <w:abstractNumId w:val="25"/>
  </w:num>
  <w:num w:numId="22" w16cid:durableId="1497258564">
    <w:abstractNumId w:val="23"/>
  </w:num>
  <w:num w:numId="23" w16cid:durableId="486090003">
    <w:abstractNumId w:val="20"/>
  </w:num>
  <w:num w:numId="24" w16cid:durableId="1703746697">
    <w:abstractNumId w:val="9"/>
  </w:num>
  <w:num w:numId="25" w16cid:durableId="2119175499">
    <w:abstractNumId w:val="22"/>
  </w:num>
  <w:num w:numId="26" w16cid:durableId="1004430107">
    <w:abstractNumId w:val="28"/>
  </w:num>
  <w:num w:numId="27" w16cid:durableId="517739891">
    <w:abstractNumId w:val="12"/>
  </w:num>
  <w:num w:numId="28" w16cid:durableId="470680121">
    <w:abstractNumId w:val="10"/>
  </w:num>
  <w:num w:numId="29" w16cid:durableId="1758403961">
    <w:abstractNumId w:val="19"/>
  </w:num>
  <w:num w:numId="30" w16cid:durableId="755202691">
    <w:abstractNumId w:val="24"/>
  </w:num>
  <w:num w:numId="31" w16cid:durableId="696665377">
    <w:abstractNumId w:val="14"/>
  </w:num>
  <w:num w:numId="32" w16cid:durableId="457383681">
    <w:abstractNumId w:val="26"/>
  </w:num>
  <w:num w:numId="33" w16cid:durableId="126554317">
    <w:abstractNumId w:val="18"/>
  </w:num>
  <w:num w:numId="34" w16cid:durableId="2079131955">
    <w:abstractNumId w:val="31"/>
  </w:num>
  <w:num w:numId="35" w16cid:durableId="9838286">
    <w:abstractNumId w:val="30"/>
  </w:num>
  <w:num w:numId="36" w16cid:durableId="1902129507">
    <w:abstractNumId w:val="35"/>
  </w:num>
  <w:num w:numId="37" w16cid:durableId="98836529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41982"/>
    <w:rsid w:val="0006063C"/>
    <w:rsid w:val="000C511E"/>
    <w:rsid w:val="00133D80"/>
    <w:rsid w:val="001474DE"/>
    <w:rsid w:val="0015074B"/>
    <w:rsid w:val="001638FF"/>
    <w:rsid w:val="001B7E6F"/>
    <w:rsid w:val="001E7B87"/>
    <w:rsid w:val="001F6215"/>
    <w:rsid w:val="00225447"/>
    <w:rsid w:val="0029639D"/>
    <w:rsid w:val="00326F90"/>
    <w:rsid w:val="003647BA"/>
    <w:rsid w:val="003B62C3"/>
    <w:rsid w:val="00416C21"/>
    <w:rsid w:val="00462241"/>
    <w:rsid w:val="00492AC8"/>
    <w:rsid w:val="004E1FE0"/>
    <w:rsid w:val="00511295"/>
    <w:rsid w:val="0052162E"/>
    <w:rsid w:val="0054546D"/>
    <w:rsid w:val="005B2B75"/>
    <w:rsid w:val="006154E7"/>
    <w:rsid w:val="0067316D"/>
    <w:rsid w:val="006D2F03"/>
    <w:rsid w:val="006F187E"/>
    <w:rsid w:val="00704298"/>
    <w:rsid w:val="007E4C7C"/>
    <w:rsid w:val="007F48A2"/>
    <w:rsid w:val="008154DB"/>
    <w:rsid w:val="00851ED7"/>
    <w:rsid w:val="008A3725"/>
    <w:rsid w:val="008F4082"/>
    <w:rsid w:val="00982595"/>
    <w:rsid w:val="00A0221E"/>
    <w:rsid w:val="00A15594"/>
    <w:rsid w:val="00A756B2"/>
    <w:rsid w:val="00AA1D8D"/>
    <w:rsid w:val="00AD118A"/>
    <w:rsid w:val="00AF4CB1"/>
    <w:rsid w:val="00B47730"/>
    <w:rsid w:val="00BB4E97"/>
    <w:rsid w:val="00BE4101"/>
    <w:rsid w:val="00BF2C0A"/>
    <w:rsid w:val="00BF3920"/>
    <w:rsid w:val="00C33191"/>
    <w:rsid w:val="00C3757C"/>
    <w:rsid w:val="00C5632A"/>
    <w:rsid w:val="00CB0664"/>
    <w:rsid w:val="00D41C45"/>
    <w:rsid w:val="00D60732"/>
    <w:rsid w:val="00D93E73"/>
    <w:rsid w:val="00E43140"/>
    <w:rsid w:val="00E6769E"/>
    <w:rsid w:val="00EA67D8"/>
    <w:rsid w:val="00EF593F"/>
    <w:rsid w:val="00F112AF"/>
    <w:rsid w:val="00F86F0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9DA082"/>
  <w14:defaultImageDpi w14:val="300"/>
  <w15:docId w15:val="{E41BDF59-7D30-43FB-A876-9D0A610B7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4E7"/>
    <w:rPr>
      <w:sz w:val="28"/>
    </w:rPr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">
    <w:name w:val="Normal (Web)"/>
    <w:basedOn w:val="Normal"/>
    <w:uiPriority w:val="99"/>
    <w:semiHidden/>
    <w:unhideWhenUsed/>
    <w:rsid w:val="00511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BE" w:eastAsia="fr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526</TotalTime>
  <Pages>1</Pages>
  <Words>3669</Words>
  <Characters>20185</Characters>
  <Application>Microsoft Office Word</Application>
  <DocSecurity>0</DocSecurity>
  <Lines>168</Lines>
  <Paragraphs>47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23807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Silvia Imbro</cp:lastModifiedBy>
  <cp:revision>18</cp:revision>
  <cp:lastPrinted>2026-04-01T08:19:00Z</cp:lastPrinted>
  <dcterms:created xsi:type="dcterms:W3CDTF">2013-12-23T23:15:00Z</dcterms:created>
  <dcterms:modified xsi:type="dcterms:W3CDTF">2026-04-01T08:30:00Z</dcterms:modified>
  <cp:category/>
</cp:coreProperties>
</file>